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FEBC1" w14:textId="77777777" w:rsidR="009437A3" w:rsidRPr="00E85615" w:rsidRDefault="009437A3">
      <w:pPr>
        <w:spacing w:after="80" w:line="240" w:lineRule="auto"/>
        <w:jc w:val="center"/>
        <w:rPr>
          <w:rFonts w:asciiTheme="majorHAnsi" w:hAnsiTheme="majorHAnsi" w:cstheme="majorHAnsi"/>
          <w:b/>
          <w:color w:val="5B6770"/>
          <w:sz w:val="20"/>
          <w:lang w:val="sl-S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9"/>
      </w:tblGrid>
      <w:tr w:rsidR="00CD37E2" w:rsidRPr="008C0230" w14:paraId="3C793FF8" w14:textId="77777777" w:rsidTr="00CD37E2">
        <w:tc>
          <w:tcPr>
            <w:tcW w:w="9569" w:type="dxa"/>
          </w:tcPr>
          <w:p w14:paraId="568D37FB" w14:textId="77777777" w:rsidR="00CD37E2" w:rsidRPr="00E85615" w:rsidRDefault="00CD37E2" w:rsidP="00CE2AC0">
            <w:pPr>
              <w:spacing w:line="260" w:lineRule="atLeast"/>
              <w:rPr>
                <w:rFonts w:asciiTheme="majorHAnsi" w:eastAsia="Calibri" w:hAnsiTheme="majorHAnsi" w:cstheme="majorHAnsi"/>
                <w:b/>
                <w:bCs/>
                <w:i/>
                <w:iCs/>
                <w:sz w:val="20"/>
                <w:lang w:val="sl-SI"/>
              </w:rPr>
            </w:pPr>
            <w:r w:rsidRPr="00E85615">
              <w:rPr>
                <w:rFonts w:asciiTheme="majorHAnsi" w:eastAsia="Calibri" w:hAnsiTheme="majorHAnsi" w:cstheme="majorHAnsi"/>
                <w:b/>
                <w:bCs/>
                <w:sz w:val="20"/>
                <w:lang w:val="sl-SI"/>
              </w:rPr>
              <w:t xml:space="preserve">Naziv projekta: </w:t>
            </w:r>
            <w:r w:rsidRPr="00E85615">
              <w:rPr>
                <w:rFonts w:asciiTheme="majorHAnsi" w:hAnsiTheme="majorHAnsi" w:cstheme="majorHAnsi"/>
                <w:b/>
                <w:bCs/>
                <w:sz w:val="20"/>
                <w:lang w:val="sl-SI"/>
              </w:rPr>
              <w:t>Nadgradnja nacionalnih raziskovalnih infrastruktur 2 – RIUM 2</w:t>
            </w:r>
            <w:r w:rsidRPr="00E85615">
              <w:rPr>
                <w:rStyle w:val="Sprotnaopomba-sklic"/>
                <w:rFonts w:asciiTheme="majorHAnsi" w:hAnsiTheme="majorHAnsi" w:cstheme="majorHAnsi"/>
                <w:sz w:val="20"/>
                <w:lang w:val="sl-SI"/>
              </w:rPr>
              <w:footnoteReference w:id="1"/>
            </w:r>
          </w:p>
          <w:p w14:paraId="02A985A8" w14:textId="77777777" w:rsidR="00CD37E2" w:rsidRPr="00E85615" w:rsidRDefault="00CD37E2" w:rsidP="00CE2AC0">
            <w:pPr>
              <w:rPr>
                <w:rFonts w:asciiTheme="majorHAnsi" w:hAnsiTheme="majorHAnsi" w:cstheme="majorHAnsi"/>
                <w:b/>
                <w:i/>
                <w:sz w:val="20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sz w:val="20"/>
                <w:lang w:val="sl-SI"/>
              </w:rPr>
              <w:t xml:space="preserve"> </w:t>
            </w:r>
          </w:p>
        </w:tc>
      </w:tr>
    </w:tbl>
    <w:p w14:paraId="6640E418" w14:textId="750FAFB9" w:rsidR="009437A3" w:rsidRPr="00E85615" w:rsidRDefault="00426032" w:rsidP="009437A3">
      <w:pPr>
        <w:spacing w:after="80" w:line="240" w:lineRule="auto"/>
        <w:jc w:val="center"/>
        <w:rPr>
          <w:rFonts w:asciiTheme="majorHAnsi" w:hAnsiTheme="majorHAnsi" w:cstheme="majorHAnsi"/>
          <w:lang w:val="sl-SI"/>
        </w:rPr>
      </w:pPr>
      <w:r w:rsidRPr="00E85615">
        <w:rPr>
          <w:rFonts w:asciiTheme="majorHAnsi" w:hAnsiTheme="majorHAnsi" w:cstheme="majorHAnsi"/>
          <w:b/>
          <w:color w:val="5B6770"/>
          <w:sz w:val="20"/>
          <w:lang w:val="sl-SI"/>
        </w:rPr>
        <w:t>PRILOGA 2</w:t>
      </w:r>
      <w:r w:rsidR="001825FC" w:rsidRPr="00E85615">
        <w:rPr>
          <w:rFonts w:asciiTheme="majorHAnsi" w:hAnsiTheme="majorHAnsi" w:cstheme="majorHAnsi"/>
          <w:b/>
          <w:color w:val="5B6770"/>
          <w:sz w:val="20"/>
          <w:lang w:val="sl-SI"/>
        </w:rPr>
        <w:t>:</w:t>
      </w:r>
    </w:p>
    <w:p w14:paraId="6AF62E67" w14:textId="0DF40A6E" w:rsidR="00506EF1" w:rsidRPr="00E85615" w:rsidRDefault="00426032" w:rsidP="00BA2222">
      <w:pPr>
        <w:spacing w:after="160" w:line="240" w:lineRule="auto"/>
        <w:jc w:val="center"/>
        <w:rPr>
          <w:rFonts w:asciiTheme="majorHAnsi" w:hAnsiTheme="majorHAnsi" w:cstheme="majorHAnsi"/>
          <w:lang w:val="sl-SI"/>
        </w:rPr>
      </w:pPr>
      <w:r w:rsidRPr="00E85615">
        <w:rPr>
          <w:rFonts w:asciiTheme="majorHAnsi" w:hAnsiTheme="majorHAnsi" w:cstheme="majorHAnsi"/>
          <w:b/>
          <w:color w:val="000000"/>
          <w:sz w:val="26"/>
          <w:lang w:val="sl-SI"/>
        </w:rPr>
        <w:t>IZJAVA O IZPOLNJEVANJU MINIMALNIH TEHNIČNIH ZAHTEV NAROČNIKA</w:t>
      </w:r>
      <w:r w:rsidR="00F24A5F" w:rsidRPr="00E85615">
        <w:rPr>
          <w:rFonts w:asciiTheme="majorHAnsi" w:hAnsiTheme="majorHAnsi" w:cstheme="majorHAnsi"/>
          <w:b/>
          <w:color w:val="000000"/>
          <w:sz w:val="26"/>
          <w:lang w:val="sl-SI"/>
        </w:rPr>
        <w:t xml:space="preserve"> </w:t>
      </w:r>
      <w:r w:rsidRPr="00E85615">
        <w:rPr>
          <w:rFonts w:asciiTheme="majorHAnsi" w:hAnsiTheme="majorHAnsi" w:cstheme="majorHAnsi"/>
          <w:b/>
          <w:color w:val="000000"/>
          <w:sz w:val="26"/>
          <w:lang w:val="sl-SI"/>
        </w:rPr>
        <w:t>IN SPECIFIKACIJE PONUJENE OPREME</w:t>
      </w:r>
    </w:p>
    <w:tbl>
      <w:tblPr>
        <w:tblStyle w:val="Tabelamrea"/>
        <w:tblW w:w="12186" w:type="dxa"/>
        <w:jc w:val="center"/>
        <w:tblLayout w:type="fixed"/>
        <w:tblLook w:val="04A0" w:firstRow="1" w:lastRow="0" w:firstColumn="1" w:lastColumn="0" w:noHBand="0" w:noVBand="1"/>
      </w:tblPr>
      <w:tblGrid>
        <w:gridCol w:w="2267"/>
        <w:gridCol w:w="9919"/>
      </w:tblGrid>
      <w:tr w:rsidR="00506EF1" w:rsidRPr="008C0230" w14:paraId="04C8C70C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015F0EB2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Naziv projekta: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36C37E15" w14:textId="35C982F4" w:rsidR="00506EF1" w:rsidRPr="00E85615" w:rsidRDefault="00CD37E2">
            <w:pPr>
              <w:rPr>
                <w:rFonts w:asciiTheme="majorHAnsi" w:hAnsiTheme="majorHAnsi" w:cstheme="majorHAnsi"/>
                <w:b/>
                <w:bCs/>
                <w:iCs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bCs/>
                <w:iCs/>
                <w:sz w:val="20"/>
                <w:lang w:val="sl-SI"/>
              </w:rPr>
              <w:t>Nadgradnja nacionalnih raziskovalnih infrastruktur 2 – RIUM 2</w:t>
            </w:r>
          </w:p>
        </w:tc>
      </w:tr>
      <w:tr w:rsidR="00506EF1" w:rsidRPr="00E85615" w14:paraId="579EB479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2588C704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Št. javnega naročila: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0B47AC03" w14:textId="140E2DBE" w:rsidR="00506EF1" w:rsidRPr="00E85615" w:rsidRDefault="00E13FA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13FA2">
              <w:rPr>
                <w:rFonts w:asciiTheme="majorHAnsi" w:hAnsiTheme="majorHAnsi" w:cstheme="majorHAnsi"/>
                <w:color w:val="000000"/>
                <w:sz w:val="22"/>
                <w:lang w:val="sl-SI"/>
              </w:rPr>
              <w:t>302/4-RIUM2-FERI-9/26</w:t>
            </w:r>
          </w:p>
        </w:tc>
      </w:tr>
      <w:tr w:rsidR="00506EF1" w:rsidRPr="008C0230" w14:paraId="590990E4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7E7E676F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Predmet javnega naročila: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52531997" w14:textId="51ED26D7" w:rsidR="00506EF1" w:rsidRPr="00E85615" w:rsidRDefault="00E13FA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13FA2">
              <w:rPr>
                <w:rFonts w:asciiTheme="majorHAnsi" w:hAnsiTheme="majorHAnsi" w:cstheme="majorHAnsi"/>
                <w:i/>
                <w:sz w:val="20"/>
                <w:lang w:val="sl-SI"/>
              </w:rPr>
              <w:t>Nabava sistema za preizkušanje električnih strojev, pogonov in komponent v klimatski komori</w:t>
            </w:r>
            <w:r w:rsidR="008C0230">
              <w:rPr>
                <w:rFonts w:asciiTheme="majorHAnsi" w:hAnsiTheme="majorHAnsi" w:cstheme="majorHAnsi"/>
                <w:i/>
                <w:sz w:val="20"/>
                <w:lang w:val="sl-SI"/>
              </w:rPr>
              <w:t xml:space="preserve"> po sklopih</w:t>
            </w:r>
          </w:p>
        </w:tc>
      </w:tr>
      <w:tr w:rsidR="00506EF1" w:rsidRPr="00E85615" w14:paraId="081B1D53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5F086F44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Sklop: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61A167E1" w14:textId="3A30E7D5" w:rsidR="00506EF1" w:rsidRPr="00E85615" w:rsidRDefault="00E13FA2">
            <w:pPr>
              <w:rPr>
                <w:rFonts w:asciiTheme="majorHAnsi" w:hAnsiTheme="majorHAnsi" w:cstheme="majorHAnsi"/>
                <w:b/>
                <w:bCs/>
                <w:sz w:val="22"/>
                <w:lang w:val="sl-SI"/>
              </w:rPr>
            </w:pPr>
            <w:r w:rsidRPr="00E13FA2">
              <w:rPr>
                <w:rFonts w:asciiTheme="majorHAnsi" w:hAnsiTheme="majorHAnsi" w:cstheme="majorHAnsi"/>
                <w:b/>
                <w:bCs/>
                <w:color w:val="000000"/>
                <w:sz w:val="22"/>
                <w:lang w:val="sl-SI"/>
              </w:rPr>
              <w:t>Sklop 1: Pogonski/zavorni sistemi</w:t>
            </w:r>
          </w:p>
        </w:tc>
      </w:tr>
      <w:tr w:rsidR="00506EF1" w:rsidRPr="00E85615" w14:paraId="5348B319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1340B2ED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Naziv ponudnika: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341CE34C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000000"/>
                <w:sz w:val="22"/>
                <w:lang w:val="sl-SI"/>
              </w:rPr>
              <w:t xml:space="preserve"> </w:t>
            </w:r>
          </w:p>
        </w:tc>
      </w:tr>
      <w:tr w:rsidR="00506EF1" w:rsidRPr="00E85615" w14:paraId="26FDF633" w14:textId="77777777" w:rsidTr="00C7386B">
        <w:trPr>
          <w:jc w:val="center"/>
        </w:trPr>
        <w:tc>
          <w:tcPr>
            <w:tcW w:w="2267" w:type="dxa"/>
            <w:shd w:val="clear" w:color="auto" w:fill="EDF2F7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270BB3C7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44546A"/>
                <w:sz w:val="22"/>
                <w:lang w:val="sl-SI"/>
              </w:rPr>
              <w:t>Naslov ponudnika:</w:t>
            </w:r>
          </w:p>
        </w:tc>
        <w:tc>
          <w:tcPr>
            <w:tcW w:w="9919" w:type="dxa"/>
            <w:tcMar>
              <w:top w:w="85" w:type="dxa"/>
              <w:left w:w="95" w:type="dxa"/>
              <w:bottom w:w="85" w:type="dxa"/>
              <w:right w:w="95" w:type="dxa"/>
            </w:tcMar>
            <w:vAlign w:val="center"/>
          </w:tcPr>
          <w:p w14:paraId="06FCB023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000000"/>
                <w:sz w:val="22"/>
                <w:lang w:val="sl-SI"/>
              </w:rPr>
              <w:t xml:space="preserve"> </w:t>
            </w:r>
          </w:p>
        </w:tc>
      </w:tr>
    </w:tbl>
    <w:p w14:paraId="77DAC0F1" w14:textId="77777777" w:rsidR="00506EF1" w:rsidRPr="00E85615" w:rsidRDefault="00506EF1">
      <w:pPr>
        <w:rPr>
          <w:rFonts w:asciiTheme="majorHAnsi" w:hAnsiTheme="majorHAnsi" w:cstheme="majorHAnsi"/>
          <w:sz w:val="22"/>
          <w:lang w:val="sl-SI"/>
        </w:rPr>
      </w:pPr>
    </w:p>
    <w:tbl>
      <w:tblPr>
        <w:tblStyle w:val="Tabelamrea"/>
        <w:tblW w:w="12186" w:type="dxa"/>
        <w:jc w:val="center"/>
        <w:tblLayout w:type="fixed"/>
        <w:tblLook w:val="04A0" w:firstRow="1" w:lastRow="0" w:firstColumn="1" w:lastColumn="0" w:noHBand="0" w:noVBand="1"/>
      </w:tblPr>
      <w:tblGrid>
        <w:gridCol w:w="7613"/>
        <w:gridCol w:w="1587"/>
        <w:gridCol w:w="2986"/>
      </w:tblGrid>
      <w:tr w:rsidR="000C0289" w:rsidRPr="00E85615" w14:paraId="41A3B148" w14:textId="77777777" w:rsidTr="006D5F46">
        <w:trPr>
          <w:jc w:val="center"/>
        </w:trPr>
        <w:tc>
          <w:tcPr>
            <w:tcW w:w="7613" w:type="dx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1EDE3E55" w14:textId="77777777" w:rsidR="000C0289" w:rsidRPr="00E85615" w:rsidRDefault="000C0289">
            <w:pPr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>Naziv in tip opreme, ki jo ponudnik ponuja</w:t>
            </w:r>
          </w:p>
          <w:p w14:paraId="258C5759" w14:textId="77777777" w:rsidR="00C41CAB" w:rsidRPr="00E85615" w:rsidRDefault="00C41CAB">
            <w:pPr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  <w:p w14:paraId="74336486" w14:textId="23621465" w:rsidR="00C41CAB" w:rsidRPr="00E85615" w:rsidRDefault="00C41CAB">
            <w:pPr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</w:tc>
        <w:tc>
          <w:tcPr>
            <w:tcW w:w="1587" w:type="dxa"/>
            <w:shd w:val="clear" w:color="auto" w:fill="F3F5F7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755F57D0" w14:textId="77777777" w:rsidR="000C0289" w:rsidRPr="00E85615" w:rsidRDefault="00C41CAB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>Naziv:</w:t>
            </w:r>
          </w:p>
          <w:p w14:paraId="7BD3A8C6" w14:textId="77777777" w:rsidR="00DF55E2" w:rsidRPr="00E85615" w:rsidRDefault="00DF55E2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  <w:p w14:paraId="72A46429" w14:textId="629DD145" w:rsidR="00DF55E2" w:rsidRPr="00E85615" w:rsidRDefault="00DF55E2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</w:tc>
        <w:tc>
          <w:tcPr>
            <w:tcW w:w="2986" w:type="dxa"/>
            <w:shd w:val="clear" w:color="auto" w:fill="F3F5F7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253CD80F" w14:textId="77777777" w:rsidR="000C0289" w:rsidRPr="00E85615" w:rsidRDefault="00C41CAB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>Tip:</w:t>
            </w:r>
          </w:p>
          <w:p w14:paraId="7D6DCDB8" w14:textId="77777777" w:rsidR="00DF55E2" w:rsidRPr="00E85615" w:rsidRDefault="00DF55E2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  <w:p w14:paraId="27A35FEC" w14:textId="5775AC65" w:rsidR="00DF55E2" w:rsidRPr="00E85615" w:rsidRDefault="00DF55E2">
            <w:pPr>
              <w:jc w:val="center"/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</w:pPr>
          </w:p>
        </w:tc>
      </w:tr>
      <w:tr w:rsidR="00506EF1" w:rsidRPr="00E85615" w14:paraId="19782064" w14:textId="77777777" w:rsidTr="006D5F46">
        <w:trPr>
          <w:jc w:val="center"/>
        </w:trPr>
        <w:tc>
          <w:tcPr>
            <w:tcW w:w="7613" w:type="dx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1E28C328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>Ali je ponudnik sam proizvajalec ponujene opreme?</w:t>
            </w:r>
          </w:p>
        </w:tc>
        <w:tc>
          <w:tcPr>
            <w:tcW w:w="1587" w:type="dxa"/>
            <w:shd w:val="clear" w:color="auto" w:fill="F3F5F7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1CD394B3" w14:textId="3B6CAEB6" w:rsidR="00506EF1" w:rsidRPr="00E85615" w:rsidRDefault="0042603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 xml:space="preserve">DA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22"/>
                  <w:lang w:val="sl-SI"/>
                </w:rPr>
                <w:id w:val="1049032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142"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2986" w:type="dxa"/>
            <w:shd w:val="clear" w:color="auto" w:fill="F3F5F7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7BFC4F38" w14:textId="4A08F695" w:rsidR="00506EF1" w:rsidRPr="00E85615" w:rsidRDefault="0042603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22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22"/>
                  <w:lang w:val="sl-SI"/>
                </w:rPr>
                <w:id w:val="-125866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142"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22"/>
                    <w:lang w:val="sl-SI"/>
                  </w:rPr>
                  <w:t>☐</w:t>
                </w:r>
              </w:sdtContent>
            </w:sdt>
          </w:p>
        </w:tc>
      </w:tr>
      <w:tr w:rsidR="00506EF1" w:rsidRPr="00E85615" w14:paraId="25C871BE" w14:textId="77777777" w:rsidTr="006D5F46">
        <w:trPr>
          <w:jc w:val="center"/>
        </w:trPr>
        <w:tc>
          <w:tcPr>
            <w:tcW w:w="7613" w:type="dx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307F5859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1F1F1F"/>
                <w:sz w:val="22"/>
                <w:lang w:val="sl-SI"/>
              </w:rPr>
              <w:t>Če je odgovor NE, navedite proizvajalca/-e ponujene opreme (naziv in naslov):</w:t>
            </w:r>
          </w:p>
        </w:tc>
        <w:tc>
          <w:tcPr>
            <w:tcW w:w="4573" w:type="dxa"/>
            <w:gridSpan w:val="2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206D14C4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1F1F1F"/>
                <w:sz w:val="22"/>
                <w:lang w:val="sl-SI"/>
              </w:rPr>
              <w:t xml:space="preserve"> </w:t>
            </w:r>
          </w:p>
          <w:p w14:paraId="13C27328" w14:textId="77777777" w:rsidR="00506EF1" w:rsidRPr="00E85615" w:rsidRDefault="0042603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1F1F1F"/>
                <w:sz w:val="22"/>
                <w:lang w:val="sl-SI"/>
              </w:rPr>
              <w:t xml:space="preserve"> </w:t>
            </w:r>
          </w:p>
        </w:tc>
      </w:tr>
    </w:tbl>
    <w:p w14:paraId="15C03FF2" w14:textId="77777777" w:rsidR="00506EF1" w:rsidRPr="00E85615" w:rsidRDefault="00506EF1">
      <w:pPr>
        <w:rPr>
          <w:rFonts w:asciiTheme="majorHAnsi" w:hAnsiTheme="majorHAnsi" w:cstheme="majorHAnsi"/>
          <w:sz w:val="22"/>
          <w:lang w:val="sl-SI"/>
        </w:rPr>
      </w:pPr>
    </w:p>
    <w:p w14:paraId="122EF1EA" w14:textId="77777777" w:rsidR="009437A3" w:rsidRPr="00E85615" w:rsidRDefault="009437A3">
      <w:pPr>
        <w:rPr>
          <w:rFonts w:asciiTheme="majorHAnsi" w:hAnsiTheme="majorHAnsi" w:cstheme="majorHAnsi"/>
          <w:sz w:val="22"/>
          <w:lang w:val="sl-SI"/>
        </w:rPr>
      </w:pPr>
    </w:p>
    <w:tbl>
      <w:tblPr>
        <w:tblStyle w:val="Tabelamrea"/>
        <w:tblW w:w="12206" w:type="dxa"/>
        <w:jc w:val="center"/>
        <w:tblLayout w:type="fixed"/>
        <w:tblLook w:val="04A0" w:firstRow="1" w:lastRow="0" w:firstColumn="1" w:lastColumn="0" w:noHBand="0" w:noVBand="1"/>
      </w:tblPr>
      <w:tblGrid>
        <w:gridCol w:w="12206"/>
      </w:tblGrid>
      <w:tr w:rsidR="00506EF1" w:rsidRPr="008C0230" w14:paraId="636E19EE" w14:textId="77777777" w:rsidTr="004C1B80">
        <w:trPr>
          <w:jc w:val="center"/>
        </w:trPr>
        <w:tc>
          <w:tcPr>
            <w:tcW w:w="12206" w:type="dxa"/>
            <w:shd w:val="clear" w:color="auto" w:fill="FAFBFC"/>
            <w:tcMar>
              <w:top w:w="110" w:type="dxa"/>
              <w:left w:w="110" w:type="dxa"/>
              <w:bottom w:w="110" w:type="dxa"/>
              <w:right w:w="110" w:type="dxa"/>
            </w:tcMar>
          </w:tcPr>
          <w:p w14:paraId="0B61EA0E" w14:textId="77777777" w:rsidR="00506EF1" w:rsidRPr="00E85615" w:rsidRDefault="00426032">
            <w:pPr>
              <w:spacing w:after="60"/>
              <w:rPr>
                <w:rFonts w:asciiTheme="majorHAnsi" w:hAnsiTheme="majorHAnsi" w:cstheme="majorHAnsi"/>
                <w:color w:val="C00000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C00000"/>
                <w:sz w:val="22"/>
                <w:lang w:val="sl-SI"/>
              </w:rPr>
              <w:t>NAVODILO</w:t>
            </w:r>
          </w:p>
          <w:p w14:paraId="465CC4F9" w14:textId="79628FD4" w:rsidR="00506EF1" w:rsidRPr="00E85615" w:rsidRDefault="00426032" w:rsidP="00621D2A">
            <w:pPr>
              <w:spacing w:after="40" w:line="259" w:lineRule="auto"/>
              <w:jc w:val="both"/>
              <w:rPr>
                <w:rFonts w:asciiTheme="majorHAnsi" w:hAnsiTheme="majorHAnsi" w:cstheme="majorHAnsi"/>
                <w:color w:val="C00000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Ponudnik izpolni in podpiše to prilogo. V stolpcu »PONUJENO« označi izpolnjevanje zahteve in po potrebi navede model, konfiguracijo ali ponujeno tehnično rešitev. V stolpcu »DOKAZILO« navede naziv dokazila, tehničnega lista, prospekta, kataloga, certifikata ali spletno povezavo do relevantne tehnične specifikacije</w:t>
            </w:r>
            <w:r w:rsidR="00CF1688"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(razen, v kolikor to pri posamezni postavki ni predvideno</w:t>
            </w:r>
            <w:r w:rsidR="002E3E0E"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oz. je predvidena izjava</w:t>
            </w:r>
            <w:r w:rsidR="00CF1688"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)</w:t>
            </w:r>
            <w:r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.</w:t>
            </w:r>
          </w:p>
          <w:p w14:paraId="0F969473" w14:textId="7BE67B55" w:rsidR="00506EF1" w:rsidRPr="00E85615" w:rsidRDefault="00426032" w:rsidP="00621D2A">
            <w:pPr>
              <w:spacing w:line="259" w:lineRule="auto"/>
              <w:jc w:val="both"/>
              <w:rPr>
                <w:rFonts w:asciiTheme="majorHAnsi" w:hAnsiTheme="majorHAnsi" w:cstheme="majorHAnsi"/>
                <w:color w:val="C00000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Obrazec je pripravljen na podlagi tehničnih specifikacij za sklop </w:t>
            </w:r>
            <w:r w:rsidR="0040102D"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1</w:t>
            </w:r>
            <w:r w:rsidR="00E13FA2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.</w:t>
            </w:r>
          </w:p>
          <w:p w14:paraId="6FFD4C89" w14:textId="2DFD341E" w:rsidR="000C0289" w:rsidRPr="00E85615" w:rsidRDefault="000C0289" w:rsidP="00621D2A">
            <w:pPr>
              <w:spacing w:line="259" w:lineRule="auto"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Ponudnik naloži to Prilogo št. 2 v informacijski sistem e-JN v PDF obliki</w:t>
            </w:r>
            <w:r w:rsidR="007B6F51"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in</w:t>
            </w:r>
            <w:r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v Word obliki</w:t>
            </w:r>
            <w:r w:rsidR="007B6F51"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 (</w:t>
            </w:r>
            <w:r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v kolikor obrazec vsebuje aktivne spletne povezave do zahtevanih dokazil</w:t>
            </w:r>
            <w:r w:rsidR="007B6F51"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 xml:space="preserve">), </w:t>
            </w:r>
            <w:r w:rsidRPr="00E85615">
              <w:rPr>
                <w:rFonts w:asciiTheme="majorHAnsi" w:hAnsiTheme="majorHAnsi" w:cstheme="majorHAnsi"/>
                <w:color w:val="C00000"/>
                <w:sz w:val="22"/>
                <w:lang w:val="sl-SI"/>
              </w:rPr>
              <w:t>vključno s priloženimi dokazili o izpolnjevanju vseh tehničnih zahtev v razdelek »Ostale priloge«.</w:t>
            </w:r>
          </w:p>
        </w:tc>
      </w:tr>
    </w:tbl>
    <w:p w14:paraId="11E5AA89" w14:textId="77777777" w:rsidR="00506EF1" w:rsidRPr="00E85615" w:rsidRDefault="00506EF1">
      <w:pPr>
        <w:rPr>
          <w:rFonts w:asciiTheme="majorHAnsi" w:hAnsiTheme="majorHAnsi" w:cstheme="majorHAnsi"/>
          <w:sz w:val="22"/>
          <w:lang w:val="sl-SI"/>
        </w:rPr>
      </w:pPr>
    </w:p>
    <w:p w14:paraId="32CC12E7" w14:textId="0819D1BB" w:rsidR="00506EF1" w:rsidRPr="00E85615" w:rsidRDefault="00426032">
      <w:pPr>
        <w:spacing w:after="100" w:line="259" w:lineRule="auto"/>
        <w:rPr>
          <w:rFonts w:asciiTheme="majorHAnsi" w:hAnsiTheme="majorHAnsi" w:cstheme="majorHAnsi"/>
          <w:sz w:val="22"/>
          <w:lang w:val="sl-SI"/>
        </w:rPr>
      </w:pPr>
      <w:r w:rsidRPr="00E85615">
        <w:rPr>
          <w:rFonts w:asciiTheme="majorHAnsi" w:hAnsiTheme="majorHAnsi" w:cstheme="majorHAnsi"/>
          <w:color w:val="000000"/>
          <w:sz w:val="22"/>
          <w:lang w:val="sl-SI"/>
        </w:rPr>
        <w:t xml:space="preserve">Izjavljamo, da ponujena oprema za sklop </w:t>
      </w:r>
      <w:r w:rsidR="0040102D" w:rsidRPr="00E85615">
        <w:rPr>
          <w:rFonts w:asciiTheme="majorHAnsi" w:hAnsiTheme="majorHAnsi" w:cstheme="majorHAnsi"/>
          <w:color w:val="000000"/>
          <w:sz w:val="22"/>
          <w:lang w:val="sl-SI"/>
        </w:rPr>
        <w:t>1</w:t>
      </w:r>
      <w:r w:rsidRPr="00E85615">
        <w:rPr>
          <w:rFonts w:asciiTheme="majorHAnsi" w:hAnsiTheme="majorHAnsi" w:cstheme="majorHAnsi"/>
          <w:color w:val="000000"/>
          <w:sz w:val="22"/>
          <w:lang w:val="sl-SI"/>
        </w:rPr>
        <w:t xml:space="preserve"> izpolnjuje minimalne tehnične zahteve naročnika za predmet javnega naročila »</w:t>
      </w:r>
      <w:r w:rsidR="006E0FB6" w:rsidRPr="006E0FB6">
        <w:rPr>
          <w:rFonts w:asciiTheme="majorHAnsi" w:hAnsiTheme="majorHAnsi" w:cstheme="majorHAnsi"/>
          <w:i/>
          <w:sz w:val="20"/>
          <w:lang w:val="sl-SI"/>
        </w:rPr>
        <w:t>Sklop 1: Pogonski/zavorni sistemi</w:t>
      </w:r>
      <w:r w:rsidRPr="00E85615">
        <w:rPr>
          <w:rFonts w:asciiTheme="majorHAnsi" w:hAnsiTheme="majorHAnsi" w:cstheme="majorHAnsi"/>
          <w:color w:val="000000"/>
          <w:sz w:val="22"/>
          <w:lang w:val="sl-SI"/>
        </w:rPr>
        <w:t>« po spodaj navedeni specifikaciji.</w:t>
      </w:r>
    </w:p>
    <w:tbl>
      <w:tblPr>
        <w:tblStyle w:val="Tabelamrea"/>
        <w:tblW w:w="14845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559"/>
        <w:gridCol w:w="7393"/>
        <w:gridCol w:w="1635"/>
        <w:gridCol w:w="2557"/>
      </w:tblGrid>
      <w:tr w:rsidR="004C1B80" w:rsidRPr="00E85615" w14:paraId="0D76142A" w14:textId="77777777" w:rsidTr="004C1B80">
        <w:trPr>
          <w:tblHeader/>
          <w:jc w:val="center"/>
        </w:trPr>
        <w:tc>
          <w:tcPr>
            <w:tcW w:w="1701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59FDE62F" w14:textId="77777777" w:rsidR="004C1B80" w:rsidRPr="00E85615" w:rsidRDefault="004C1B8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Št.</w:t>
            </w:r>
          </w:p>
        </w:tc>
        <w:tc>
          <w:tcPr>
            <w:tcW w:w="1559" w:type="dxa"/>
            <w:shd w:val="clear" w:color="auto" w:fill="44546A"/>
          </w:tcPr>
          <w:p w14:paraId="385AE830" w14:textId="0AC23492" w:rsidR="004C1B80" w:rsidRPr="00E85615" w:rsidRDefault="006C27BD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Št. kosov</w:t>
            </w:r>
          </w:p>
        </w:tc>
        <w:tc>
          <w:tcPr>
            <w:tcW w:w="7393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7C7470BD" w14:textId="152144D9" w:rsidR="004C1B80" w:rsidRPr="00E85615" w:rsidRDefault="004C1B8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ZAHTEVANO</w:t>
            </w:r>
          </w:p>
        </w:tc>
        <w:tc>
          <w:tcPr>
            <w:tcW w:w="1635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1A15F06F" w14:textId="77777777" w:rsidR="004C1B80" w:rsidRPr="00E85615" w:rsidRDefault="004C1B8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PONUJENO</w:t>
            </w:r>
          </w:p>
        </w:tc>
        <w:tc>
          <w:tcPr>
            <w:tcW w:w="2557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56B589D8" w14:textId="77777777" w:rsidR="004C1B80" w:rsidRPr="00E85615" w:rsidRDefault="004C1B8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DOKAZILO</w:t>
            </w:r>
          </w:p>
        </w:tc>
      </w:tr>
      <w:tr w:rsidR="004C1B80" w:rsidRPr="00E85615" w14:paraId="41DDE161" w14:textId="77777777" w:rsidTr="004C1B80">
        <w:trPr>
          <w:jc w:val="center"/>
        </w:trPr>
        <w:tc>
          <w:tcPr>
            <w:tcW w:w="1701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05F049EE" w14:textId="48C319B9" w:rsidR="004C1B80" w:rsidRPr="00E13FA2" w:rsidRDefault="004C1B80" w:rsidP="002E1715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1.1</w:t>
            </w:r>
          </w:p>
        </w:tc>
        <w:tc>
          <w:tcPr>
            <w:tcW w:w="1559" w:type="dxa"/>
          </w:tcPr>
          <w:p w14:paraId="5E7EA9EA" w14:textId="2E0B91FD" w:rsidR="004C1B80" w:rsidRPr="00E13FA2" w:rsidRDefault="00E13FA2" w:rsidP="006D5F46">
            <w:pPr>
              <w:adjustRightInd w:val="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i/>
                <w:sz w:val="20"/>
                <w:lang w:val="sl-SI"/>
              </w:rPr>
              <w:t>1</w:t>
            </w:r>
          </w:p>
        </w:tc>
        <w:tc>
          <w:tcPr>
            <w:tcW w:w="7393" w:type="dxa"/>
            <w:tcMar>
              <w:top w:w="70" w:type="dxa"/>
              <w:left w:w="85" w:type="dxa"/>
              <w:bottom w:w="70" w:type="dxa"/>
              <w:right w:w="85" w:type="dxa"/>
            </w:tcMar>
          </w:tcPr>
          <w:p w14:paraId="3C9A689A" w14:textId="21FA6483" w:rsidR="004C1B80" w:rsidRPr="00E13FA2" w:rsidRDefault="00E13FA2" w:rsidP="002E1715">
            <w:pPr>
              <w:rPr>
                <w:rFonts w:asciiTheme="majorHAnsi" w:hAnsiTheme="majorHAnsi" w:cstheme="majorHAnsi"/>
                <w:iCs/>
                <w:sz w:val="18"/>
                <w:szCs w:val="18"/>
                <w:lang w:val="sl-SI"/>
              </w:rPr>
            </w:pPr>
            <w:r w:rsidRPr="00E13FA2">
              <w:rPr>
                <w:rFonts w:asciiTheme="majorHAnsi" w:hAnsiTheme="majorHAnsi" w:cstheme="majorHAnsi"/>
                <w:iCs/>
                <w:sz w:val="20"/>
                <w:lang w:val="sl-SI"/>
              </w:rPr>
              <w:t>Aktivni pogonski sistem 30 kW</w:t>
            </w:r>
          </w:p>
        </w:tc>
        <w:tc>
          <w:tcPr>
            <w:tcW w:w="1635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20F18CA" w14:textId="77777777" w:rsidR="00945EDD" w:rsidRPr="00E85615" w:rsidRDefault="00945EDD" w:rsidP="002E1715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  <w:p w14:paraId="2D44F127" w14:textId="474F236E" w:rsidR="00BE1B2A" w:rsidRPr="00E85615" w:rsidRDefault="004C1B80" w:rsidP="002E1715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>DA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1234739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047A"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</w:t>
            </w:r>
            <w:r w:rsidR="0028047A"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</w:t>
            </w:r>
          </w:p>
          <w:p w14:paraId="0AABC333" w14:textId="14F59AEB" w:rsidR="004C1B80" w:rsidRPr="00E85615" w:rsidRDefault="004C1B80" w:rsidP="002E1715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1954932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4A0E2156" w14:textId="77777777" w:rsidR="00945EDD" w:rsidRPr="00E85615" w:rsidRDefault="00945EDD" w:rsidP="002E1715">
            <w:pPr>
              <w:spacing w:after="20"/>
              <w:rPr>
                <w:rFonts w:asciiTheme="majorHAnsi" w:hAnsiTheme="majorHAnsi" w:cstheme="majorHAnsi"/>
                <w:color w:val="6A6A6A"/>
                <w:sz w:val="15"/>
                <w:lang w:val="sl-SI"/>
              </w:rPr>
            </w:pPr>
          </w:p>
          <w:p w14:paraId="7A6C3A8A" w14:textId="5836D174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Model / konfiguracija:</w:t>
            </w:r>
          </w:p>
          <w:p w14:paraId="250EB71F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  <w:p w14:paraId="4093E4D2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  <w:p w14:paraId="04BE2DDA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Ponujena specifikacija:</w:t>
            </w:r>
          </w:p>
          <w:p w14:paraId="0EF1A458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</w:tc>
        <w:tc>
          <w:tcPr>
            <w:tcW w:w="2557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73A7485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Naziv dokazila / URL:</w:t>
            </w:r>
          </w:p>
          <w:p w14:paraId="48950721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  <w:p w14:paraId="183F5DA6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Sklic / stran:</w:t>
            </w:r>
          </w:p>
          <w:p w14:paraId="51F868EB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</w:tc>
      </w:tr>
      <w:tr w:rsidR="004C1B80" w:rsidRPr="00E85615" w14:paraId="344BEE80" w14:textId="77777777" w:rsidTr="004C1B80">
        <w:trPr>
          <w:jc w:val="center"/>
        </w:trPr>
        <w:tc>
          <w:tcPr>
            <w:tcW w:w="1701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81C1030" w14:textId="52528E3C" w:rsidR="004C1B80" w:rsidRPr="00E13FA2" w:rsidRDefault="004C1B80" w:rsidP="002E1715">
            <w:pPr>
              <w:jc w:val="center"/>
              <w:rPr>
                <w:rFonts w:asciiTheme="majorHAnsi" w:hAnsiTheme="majorHAnsi" w:cstheme="majorHAnsi"/>
                <w:szCs w:val="19"/>
                <w:lang w:val="sl-SI"/>
              </w:rPr>
            </w:pPr>
            <w:r w:rsidRPr="00E13FA2">
              <w:rPr>
                <w:rFonts w:asciiTheme="majorHAnsi" w:hAnsiTheme="majorHAnsi" w:cstheme="majorHAnsi"/>
                <w:szCs w:val="19"/>
                <w:lang w:val="sl-SI"/>
              </w:rPr>
              <w:t>1.2</w:t>
            </w:r>
          </w:p>
        </w:tc>
        <w:tc>
          <w:tcPr>
            <w:tcW w:w="1559" w:type="dxa"/>
          </w:tcPr>
          <w:p w14:paraId="6474BEE6" w14:textId="693A52F0" w:rsidR="004C1B80" w:rsidRPr="00E13FA2" w:rsidRDefault="00E13FA2" w:rsidP="006D5F46">
            <w:pPr>
              <w:jc w:val="center"/>
              <w:rPr>
                <w:rFonts w:asciiTheme="majorHAnsi" w:hAnsiTheme="majorHAnsi" w:cstheme="majorHAnsi"/>
                <w:szCs w:val="19"/>
                <w:lang w:val="sl-SI"/>
              </w:rPr>
            </w:pPr>
            <w:r w:rsidRPr="00E13FA2">
              <w:rPr>
                <w:rFonts w:asciiTheme="majorHAnsi" w:hAnsiTheme="majorHAnsi" w:cstheme="majorHAnsi"/>
                <w:i/>
                <w:sz w:val="20"/>
                <w:lang w:val="sl-SI"/>
              </w:rPr>
              <w:t>1</w:t>
            </w:r>
          </w:p>
        </w:tc>
        <w:tc>
          <w:tcPr>
            <w:tcW w:w="7393" w:type="dxa"/>
            <w:tcMar>
              <w:top w:w="70" w:type="dxa"/>
              <w:left w:w="85" w:type="dxa"/>
              <w:bottom w:w="70" w:type="dxa"/>
              <w:right w:w="85" w:type="dxa"/>
            </w:tcMar>
          </w:tcPr>
          <w:p w14:paraId="55E8138D" w14:textId="5B29FB1B" w:rsidR="004C1B80" w:rsidRPr="00E13FA2" w:rsidRDefault="00E13FA2" w:rsidP="004D1A04">
            <w:pPr>
              <w:rPr>
                <w:rFonts w:asciiTheme="majorHAnsi" w:hAnsiTheme="majorHAnsi" w:cstheme="majorHAnsi"/>
                <w:szCs w:val="19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Aktivni pogonski sistem 10 kW</w:t>
            </w:r>
          </w:p>
        </w:tc>
        <w:tc>
          <w:tcPr>
            <w:tcW w:w="1635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BDDA8DB" w14:textId="77777777" w:rsidR="00945EDD" w:rsidRPr="00E85615" w:rsidRDefault="00945EDD" w:rsidP="002A6B82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  <w:p w14:paraId="2762D0EB" w14:textId="1A3B9C08" w:rsidR="00BE1B2A" w:rsidRPr="00E85615" w:rsidRDefault="004C1B80" w:rsidP="002A6B82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DA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621452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  </w:t>
            </w:r>
          </w:p>
          <w:p w14:paraId="0CDFF715" w14:textId="7514508B" w:rsidR="004C1B80" w:rsidRPr="00E85615" w:rsidRDefault="004C1B80" w:rsidP="002A6B82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853801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346780B0" w14:textId="77777777" w:rsidR="00945EDD" w:rsidRPr="00E85615" w:rsidRDefault="00945EDD" w:rsidP="002A6B82">
            <w:pPr>
              <w:spacing w:after="20"/>
              <w:jc w:val="center"/>
              <w:rPr>
                <w:rFonts w:asciiTheme="majorHAnsi" w:hAnsiTheme="majorHAnsi" w:cstheme="majorHAnsi"/>
                <w:color w:val="6A6A6A"/>
                <w:sz w:val="15"/>
                <w:lang w:val="sl-SI"/>
              </w:rPr>
            </w:pPr>
          </w:p>
          <w:p w14:paraId="7C39FFB1" w14:textId="78176415" w:rsidR="004C1B80" w:rsidRPr="00E85615" w:rsidRDefault="004C1B80" w:rsidP="002A6B82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Model / konfiguracija:</w:t>
            </w:r>
          </w:p>
          <w:p w14:paraId="58131B57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  <w:p w14:paraId="700CC420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  <w:p w14:paraId="34CCF291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Ponujena specifikacija:</w:t>
            </w:r>
          </w:p>
          <w:p w14:paraId="358270BB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</w:tc>
        <w:tc>
          <w:tcPr>
            <w:tcW w:w="2557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82B776B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Naziv dokazila / URL:</w:t>
            </w:r>
          </w:p>
          <w:p w14:paraId="66913AA1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  <w:p w14:paraId="6C832EDE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Sklic / stran:</w:t>
            </w:r>
          </w:p>
          <w:p w14:paraId="7FA9E891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</w:tc>
      </w:tr>
      <w:tr w:rsidR="004C1B80" w:rsidRPr="00E85615" w14:paraId="70CFCDAD" w14:textId="77777777" w:rsidTr="004C1B80">
        <w:trPr>
          <w:jc w:val="center"/>
        </w:trPr>
        <w:tc>
          <w:tcPr>
            <w:tcW w:w="1701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00966A9" w14:textId="38F348E3" w:rsidR="004C1B80" w:rsidRPr="00E13FA2" w:rsidRDefault="004C1B80" w:rsidP="002E1715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1.3</w:t>
            </w:r>
          </w:p>
        </w:tc>
        <w:tc>
          <w:tcPr>
            <w:tcW w:w="1559" w:type="dxa"/>
          </w:tcPr>
          <w:p w14:paraId="544A0377" w14:textId="3479FACF" w:rsidR="004C1B80" w:rsidRPr="00E13FA2" w:rsidRDefault="00E13FA2" w:rsidP="006D5F46">
            <w:pPr>
              <w:jc w:val="center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E13FA2">
              <w:rPr>
                <w:rFonts w:asciiTheme="majorHAnsi" w:hAnsiTheme="majorHAnsi" w:cstheme="majorHAnsi"/>
                <w:i/>
                <w:sz w:val="20"/>
                <w:lang w:val="sl-SI"/>
              </w:rPr>
              <w:t>1</w:t>
            </w:r>
          </w:p>
        </w:tc>
        <w:tc>
          <w:tcPr>
            <w:tcW w:w="7393" w:type="dxa"/>
            <w:tcMar>
              <w:top w:w="70" w:type="dxa"/>
              <w:left w:w="85" w:type="dxa"/>
              <w:bottom w:w="70" w:type="dxa"/>
              <w:right w:w="85" w:type="dxa"/>
            </w:tcMar>
          </w:tcPr>
          <w:p w14:paraId="56D5391C" w14:textId="2440CA70" w:rsidR="004C1B80" w:rsidRPr="00E13FA2" w:rsidRDefault="00E13FA2" w:rsidP="002E1715">
            <w:pPr>
              <w:rPr>
                <w:rFonts w:asciiTheme="majorHAnsi" w:hAnsiTheme="majorHAnsi" w:cstheme="majorHAnsi"/>
                <w:sz w:val="18"/>
                <w:szCs w:val="18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Pasivni zavorni sistem</w:t>
            </w:r>
          </w:p>
        </w:tc>
        <w:tc>
          <w:tcPr>
            <w:tcW w:w="1635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91F9EEA" w14:textId="77777777" w:rsidR="00945EDD" w:rsidRPr="00E85615" w:rsidRDefault="00945EDD" w:rsidP="002A6B82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  <w:p w14:paraId="544EFB87" w14:textId="01C0B655" w:rsidR="00BE1B2A" w:rsidRPr="00E85615" w:rsidRDefault="004C1B80" w:rsidP="002A6B82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DA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389004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   </w:t>
            </w:r>
          </w:p>
          <w:p w14:paraId="29FFE007" w14:textId="3E9AD0F4" w:rsidR="004C1B80" w:rsidRPr="00E85615" w:rsidRDefault="004C1B80" w:rsidP="002A6B82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27274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4B63022A" w14:textId="77777777" w:rsidR="00945EDD" w:rsidRPr="00E85615" w:rsidRDefault="00945EDD" w:rsidP="002A6B82">
            <w:pPr>
              <w:spacing w:after="20"/>
              <w:jc w:val="center"/>
              <w:rPr>
                <w:rFonts w:asciiTheme="majorHAnsi" w:hAnsiTheme="majorHAnsi" w:cstheme="majorHAnsi"/>
                <w:color w:val="6A6A6A"/>
                <w:sz w:val="15"/>
                <w:lang w:val="sl-SI"/>
              </w:rPr>
            </w:pPr>
          </w:p>
          <w:p w14:paraId="1BDAEFD8" w14:textId="2D204E27" w:rsidR="004C1B80" w:rsidRPr="00E85615" w:rsidRDefault="004C1B80" w:rsidP="002A6B82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Model / konfiguracija:</w:t>
            </w:r>
          </w:p>
          <w:p w14:paraId="392FF907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  <w:p w14:paraId="007146EE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  <w:p w14:paraId="14BAD395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Ponujena specifikacija:</w:t>
            </w:r>
          </w:p>
          <w:p w14:paraId="5E53BAAB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</w:tc>
        <w:tc>
          <w:tcPr>
            <w:tcW w:w="2557" w:type="dxa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4D2D18A9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lastRenderedPageBreak/>
              <w:t>Naziv dokazila / URL:</w:t>
            </w:r>
          </w:p>
          <w:p w14:paraId="5617E828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  <w:p w14:paraId="6E321B6C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Sklic / stran:</w:t>
            </w:r>
          </w:p>
          <w:p w14:paraId="1352F6B9" w14:textId="77777777" w:rsidR="004C1B80" w:rsidRPr="00E85615" w:rsidRDefault="004C1B80" w:rsidP="002E1715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color w:val="6A6A6A"/>
                <w:sz w:val="15"/>
                <w:lang w:val="sl-SI"/>
              </w:rPr>
              <w:t>________________</w:t>
            </w:r>
          </w:p>
        </w:tc>
      </w:tr>
      <w:tr w:rsidR="00E13FA2" w:rsidRPr="008C0230" w14:paraId="1E6D60C0" w14:textId="77777777" w:rsidTr="006F1424">
        <w:trPr>
          <w:tblHeader/>
          <w:jc w:val="center"/>
        </w:trPr>
        <w:tc>
          <w:tcPr>
            <w:tcW w:w="1701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67330682" w14:textId="69B97FBE" w:rsidR="00E13FA2" w:rsidRPr="00E85615" w:rsidRDefault="00E13FA2" w:rsidP="006F142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559" w:type="dxa"/>
            <w:shd w:val="clear" w:color="auto" w:fill="44546A"/>
          </w:tcPr>
          <w:p w14:paraId="2B8D92F4" w14:textId="652579AB" w:rsidR="00E13FA2" w:rsidRPr="00E85615" w:rsidRDefault="00E13FA2" w:rsidP="006F1424">
            <w:pPr>
              <w:jc w:val="center"/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</w:pPr>
          </w:p>
        </w:tc>
        <w:tc>
          <w:tcPr>
            <w:tcW w:w="7393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714B596E" w14:textId="6C6F7134" w:rsidR="00E13FA2" w:rsidRPr="00E85615" w:rsidRDefault="00E13FA2" w:rsidP="006F142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13FA2">
              <w:rPr>
                <w:rFonts w:asciiTheme="majorHAnsi" w:hAnsiTheme="majorHAnsi" w:cstheme="majorHAnsi"/>
                <w:b/>
                <w:color w:val="FFFFFF"/>
                <w:sz w:val="22"/>
                <w:lang w:val="sl-SI"/>
              </w:rPr>
              <w:t>Dobava in namestitev, izobraževanje, garancija, dobavni rok za opremo</w:t>
            </w:r>
          </w:p>
        </w:tc>
        <w:tc>
          <w:tcPr>
            <w:tcW w:w="1635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72B2B30A" w14:textId="0A56C344" w:rsidR="00E13FA2" w:rsidRPr="00E85615" w:rsidRDefault="00E13FA2" w:rsidP="006F142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7" w:type="dxa"/>
            <w:shd w:val="clear" w:color="auto" w:fill="44546A"/>
            <w:tcMar>
              <w:top w:w="90" w:type="dxa"/>
              <w:left w:w="95" w:type="dxa"/>
              <w:bottom w:w="90" w:type="dxa"/>
              <w:right w:w="95" w:type="dxa"/>
            </w:tcMar>
            <w:vAlign w:val="center"/>
          </w:tcPr>
          <w:p w14:paraId="4C8B7DFE" w14:textId="3D8DC66B" w:rsidR="00E13FA2" w:rsidRPr="00E85615" w:rsidRDefault="00E13FA2" w:rsidP="006F142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13FA2" w:rsidRPr="00E85615" w14:paraId="4082BD3E" w14:textId="77777777" w:rsidTr="00E13FA2">
        <w:tblPrEx>
          <w:jc w:val="left"/>
        </w:tblPrEx>
        <w:tc>
          <w:tcPr>
            <w:tcW w:w="1701" w:type="dxa"/>
          </w:tcPr>
          <w:p w14:paraId="06A77ABF" w14:textId="0E98DD1B" w:rsidR="00E13FA2" w:rsidRPr="00E13FA2" w:rsidRDefault="00E13FA2" w:rsidP="006F1424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1.</w:t>
            </w:r>
            <w:r>
              <w:rPr>
                <w:rFonts w:asciiTheme="majorHAnsi" w:hAnsiTheme="majorHAnsi" w:cstheme="majorHAnsi"/>
                <w:lang w:val="sl-SI"/>
              </w:rPr>
              <w:t>4</w:t>
            </w:r>
          </w:p>
        </w:tc>
        <w:tc>
          <w:tcPr>
            <w:tcW w:w="1559" w:type="dxa"/>
          </w:tcPr>
          <w:p w14:paraId="621C92CE" w14:textId="49350484" w:rsidR="00E13FA2" w:rsidRPr="00E13FA2" w:rsidRDefault="00E13FA2" w:rsidP="006F1424">
            <w:pPr>
              <w:adjustRightInd w:val="0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7393" w:type="dxa"/>
          </w:tcPr>
          <w:p w14:paraId="5B31358C" w14:textId="77777777" w:rsidR="00E13FA2" w:rsidRPr="00E13FA2" w:rsidRDefault="00E13FA2" w:rsidP="00E13FA2">
            <w:pPr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Dobava, namestitev, zagon in izobraževanje:</w:t>
            </w:r>
          </w:p>
          <w:p w14:paraId="09E02C2E" w14:textId="77777777" w:rsidR="00E13FA2" w:rsidRPr="00E13FA2" w:rsidRDefault="00E13FA2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izdelava aplikativne programske opreme za operaterska panela aktivnih pogonskih sistemov:</w:t>
            </w:r>
          </w:p>
          <w:p w14:paraId="780B9EE6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Prenos vseh projektnih datotek.</w:t>
            </w:r>
          </w:p>
          <w:p w14:paraId="70DBD49D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Licence brez časovne omejitve.</w:t>
            </w:r>
          </w:p>
          <w:p w14:paraId="3C787D00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Možnost samostojnih sprememb s strani naročnika.</w:t>
            </w:r>
          </w:p>
          <w:p w14:paraId="75604D7A" w14:textId="77777777" w:rsidR="00E13FA2" w:rsidRPr="00E13FA2" w:rsidRDefault="00E13FA2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dostava opreme na naslov Koroška cesta 46, 2000 Maribor,</w:t>
            </w:r>
          </w:p>
          <w:p w14:paraId="0A89316B" w14:textId="77777777" w:rsidR="00E13FA2" w:rsidRPr="00E13FA2" w:rsidRDefault="00E13FA2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dostava v laboratorij v G-030,</w:t>
            </w:r>
          </w:p>
          <w:p w14:paraId="4C397F28" w14:textId="77777777" w:rsidR="00E13FA2" w:rsidRPr="00E13FA2" w:rsidRDefault="00E13FA2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 xml:space="preserve">namestitev in priklop sistemov na mesto uporabe, </w:t>
            </w:r>
          </w:p>
          <w:p w14:paraId="54CFFE97" w14:textId="77777777" w:rsidR="00E13FA2" w:rsidRPr="00E13FA2" w:rsidRDefault="00E13FA2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testni zagon:</w:t>
            </w:r>
          </w:p>
          <w:p w14:paraId="4A66D79F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Aktivna pogonska sistema sta dostopna in parametrično obvladljiva iz okolja TIA Portal.</w:t>
            </w:r>
          </w:p>
          <w:p w14:paraId="666AD6C3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Stabilno delovanje (regulacija hitrosti oziroma navora) brez napak v celotnem območju.</w:t>
            </w:r>
          </w:p>
          <w:p w14:paraId="2BBDD52D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Vračanje energije v omrežje med zaviranjem</w:t>
            </w:r>
          </w:p>
          <w:p w14:paraId="2CA7ED20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Prikaz stanja na operaterskem panelu.</w:t>
            </w:r>
          </w:p>
          <w:p w14:paraId="4140ACEE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Uspešno delovanje izklopa v sili.</w:t>
            </w:r>
          </w:p>
          <w:p w14:paraId="69370B2A" w14:textId="77777777" w:rsidR="00E13FA2" w:rsidRPr="00E13FA2" w:rsidRDefault="00E13FA2">
            <w:pPr>
              <w:pStyle w:val="Odstavekseznama"/>
              <w:widowControl w:val="0"/>
              <w:numPr>
                <w:ilvl w:val="1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Pravilno zaustavljanje pogonskega sistema ob aktivaciji varnostnega signala.</w:t>
            </w:r>
          </w:p>
          <w:p w14:paraId="7FB428E4" w14:textId="77777777" w:rsidR="00E13FA2" w:rsidRPr="00E13FA2" w:rsidRDefault="00E13FA2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šolanje uporabnikov (8 ur za vsaj 5 udeležencev na lokaciji uporabnika).</w:t>
            </w:r>
          </w:p>
          <w:p w14:paraId="7D38C31F" w14:textId="3D0DF307" w:rsidR="00E13FA2" w:rsidRPr="00E13FA2" w:rsidRDefault="00E13FA2" w:rsidP="006F1424">
            <w:pPr>
              <w:rPr>
                <w:rFonts w:asciiTheme="majorHAnsi" w:hAnsiTheme="majorHAnsi" w:cstheme="majorHAnsi"/>
                <w:iCs/>
                <w:sz w:val="18"/>
                <w:szCs w:val="18"/>
                <w:lang w:val="sl-SI"/>
              </w:rPr>
            </w:pPr>
          </w:p>
        </w:tc>
        <w:tc>
          <w:tcPr>
            <w:tcW w:w="1635" w:type="dxa"/>
          </w:tcPr>
          <w:p w14:paraId="05A277BF" w14:textId="77777777" w:rsidR="00E13FA2" w:rsidRPr="00E85615" w:rsidRDefault="00E13FA2" w:rsidP="006F1424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  <w:p w14:paraId="44D89B0D" w14:textId="77777777" w:rsidR="00E13FA2" w:rsidRPr="00E85615" w:rsidRDefault="00E13FA2" w:rsidP="006F1424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>DA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118590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 </w:t>
            </w:r>
          </w:p>
          <w:p w14:paraId="44C11232" w14:textId="77777777" w:rsidR="00E13FA2" w:rsidRPr="00E85615" w:rsidRDefault="00E13FA2" w:rsidP="006F1424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-46196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3DE3E527" w14:textId="77777777" w:rsidR="00E13FA2" w:rsidRPr="00E85615" w:rsidRDefault="00E13FA2" w:rsidP="006F1424">
            <w:pPr>
              <w:spacing w:after="20"/>
              <w:rPr>
                <w:rFonts w:asciiTheme="majorHAnsi" w:hAnsiTheme="majorHAnsi" w:cstheme="majorHAnsi"/>
                <w:color w:val="6A6A6A"/>
                <w:sz w:val="15"/>
                <w:lang w:val="sl-SI"/>
              </w:rPr>
            </w:pPr>
          </w:p>
          <w:p w14:paraId="3008500B" w14:textId="0301D1FD" w:rsidR="00E13FA2" w:rsidRPr="00E85615" w:rsidRDefault="00E13FA2" w:rsidP="006F1424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557" w:type="dxa"/>
          </w:tcPr>
          <w:p w14:paraId="0EC54207" w14:textId="77E18596" w:rsidR="00E13FA2" w:rsidRPr="00E85615" w:rsidRDefault="00E13FA2" w:rsidP="006F1424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13FA2" w:rsidRPr="00E85615" w14:paraId="6BD150A2" w14:textId="77777777" w:rsidTr="00E13FA2">
        <w:tblPrEx>
          <w:jc w:val="left"/>
        </w:tblPrEx>
        <w:tc>
          <w:tcPr>
            <w:tcW w:w="1701" w:type="dxa"/>
          </w:tcPr>
          <w:p w14:paraId="20D861B3" w14:textId="7A5166A0" w:rsidR="00E13FA2" w:rsidRPr="00E13FA2" w:rsidRDefault="00E13FA2" w:rsidP="006F1424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1.5</w:t>
            </w:r>
          </w:p>
        </w:tc>
        <w:tc>
          <w:tcPr>
            <w:tcW w:w="1559" w:type="dxa"/>
          </w:tcPr>
          <w:p w14:paraId="2828D005" w14:textId="77777777" w:rsidR="00E13FA2" w:rsidRPr="00E13FA2" w:rsidRDefault="00E13FA2" w:rsidP="006F1424">
            <w:pPr>
              <w:adjustRightInd w:val="0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7393" w:type="dxa"/>
          </w:tcPr>
          <w:p w14:paraId="683323E7" w14:textId="77777777" w:rsidR="00E13FA2" w:rsidRPr="00E13FA2" w:rsidRDefault="00E13FA2" w:rsidP="00E13FA2">
            <w:pPr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Garancijsko obdobje:</w:t>
            </w:r>
          </w:p>
          <w:p w14:paraId="40C107F0" w14:textId="0CF54444" w:rsidR="00E13FA2" w:rsidRPr="00E13FA2" w:rsidRDefault="00E13FA2" w:rsidP="00E13FA2">
            <w:pPr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a)</w:t>
            </w:r>
            <w:r w:rsidRPr="00E13FA2">
              <w:rPr>
                <w:rFonts w:asciiTheme="majorHAnsi" w:hAnsiTheme="majorHAnsi" w:cstheme="majorHAnsi"/>
                <w:lang w:val="sl-SI"/>
              </w:rPr>
              <w:tab/>
              <w:t>12 mesecev.</w:t>
            </w:r>
          </w:p>
        </w:tc>
        <w:tc>
          <w:tcPr>
            <w:tcW w:w="1635" w:type="dxa"/>
          </w:tcPr>
          <w:p w14:paraId="4F624131" w14:textId="77777777" w:rsidR="00E13FA2" w:rsidRPr="00E85615" w:rsidRDefault="00E13FA2" w:rsidP="00E13FA2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>DA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210899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 </w:t>
            </w:r>
          </w:p>
          <w:p w14:paraId="076BD2FD" w14:textId="77777777" w:rsidR="00E13FA2" w:rsidRPr="00E85615" w:rsidRDefault="00E13FA2" w:rsidP="00E13FA2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135099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4E89F3C0" w14:textId="77777777" w:rsidR="00E13FA2" w:rsidRPr="00E85615" w:rsidRDefault="00E13FA2" w:rsidP="00E13FA2">
            <w:pPr>
              <w:spacing w:after="20"/>
              <w:rPr>
                <w:rFonts w:asciiTheme="majorHAnsi" w:hAnsiTheme="majorHAnsi" w:cstheme="majorHAnsi"/>
                <w:color w:val="6A6A6A"/>
                <w:sz w:val="15"/>
                <w:lang w:val="sl-SI"/>
              </w:rPr>
            </w:pPr>
          </w:p>
          <w:p w14:paraId="485A5DE6" w14:textId="77777777" w:rsidR="00E13FA2" w:rsidRPr="00E85615" w:rsidRDefault="00E13FA2" w:rsidP="006F1424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</w:tc>
        <w:tc>
          <w:tcPr>
            <w:tcW w:w="2557" w:type="dxa"/>
          </w:tcPr>
          <w:p w14:paraId="4DD126FB" w14:textId="77777777" w:rsidR="00E13FA2" w:rsidRPr="00E85615" w:rsidRDefault="00E13FA2" w:rsidP="006F1424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13FA2" w:rsidRPr="00E13FA2" w14:paraId="07D8FC89" w14:textId="77777777" w:rsidTr="00E13FA2">
        <w:tblPrEx>
          <w:jc w:val="left"/>
        </w:tblPrEx>
        <w:tc>
          <w:tcPr>
            <w:tcW w:w="1701" w:type="dxa"/>
          </w:tcPr>
          <w:p w14:paraId="722B0DDC" w14:textId="27A8EB6C" w:rsidR="00E13FA2" w:rsidRPr="00E13FA2" w:rsidRDefault="00E13FA2" w:rsidP="006F1424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1.6</w:t>
            </w:r>
          </w:p>
        </w:tc>
        <w:tc>
          <w:tcPr>
            <w:tcW w:w="1559" w:type="dxa"/>
          </w:tcPr>
          <w:p w14:paraId="78BFA5A8" w14:textId="77777777" w:rsidR="00E13FA2" w:rsidRPr="00E13FA2" w:rsidRDefault="00E13FA2" w:rsidP="006F1424">
            <w:pPr>
              <w:adjustRightInd w:val="0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7393" w:type="dxa"/>
          </w:tcPr>
          <w:p w14:paraId="77FF94A3" w14:textId="77777777" w:rsidR="00E13FA2" w:rsidRPr="00E13FA2" w:rsidRDefault="00E13FA2" w:rsidP="00E13FA2">
            <w:pPr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Dobavni rok:</w:t>
            </w:r>
          </w:p>
          <w:p w14:paraId="6B431E3B" w14:textId="22F63C0F" w:rsidR="00E13FA2" w:rsidRPr="00E13FA2" w:rsidRDefault="00E13FA2" w:rsidP="00E13FA2">
            <w:pPr>
              <w:rPr>
                <w:rFonts w:asciiTheme="majorHAnsi" w:hAnsiTheme="majorHAnsi" w:cstheme="majorHAnsi"/>
                <w:lang w:val="sl-SI"/>
              </w:rPr>
            </w:pPr>
            <w:r w:rsidRPr="00E13FA2">
              <w:rPr>
                <w:rFonts w:asciiTheme="majorHAnsi" w:hAnsiTheme="majorHAnsi" w:cstheme="majorHAnsi"/>
                <w:lang w:val="sl-SI"/>
              </w:rPr>
              <w:t>a)</w:t>
            </w:r>
            <w:r w:rsidRPr="00E13FA2">
              <w:rPr>
                <w:rFonts w:asciiTheme="majorHAnsi" w:hAnsiTheme="majorHAnsi" w:cstheme="majorHAnsi"/>
                <w:lang w:val="sl-SI"/>
              </w:rPr>
              <w:tab/>
              <w:t>Dobava najkasneje v 90 dneh od pričetka veljavnosti pogodbe.</w:t>
            </w:r>
          </w:p>
        </w:tc>
        <w:tc>
          <w:tcPr>
            <w:tcW w:w="1635" w:type="dxa"/>
          </w:tcPr>
          <w:p w14:paraId="6B29DF17" w14:textId="77777777" w:rsidR="00E13FA2" w:rsidRPr="00E85615" w:rsidRDefault="00E13FA2" w:rsidP="00E13FA2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>DA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984738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85615">
                  <w:rPr>
                    <w:rFonts w:ascii="Segoe UI Symbol" w:eastAsia="MS Gothic" w:hAnsi="Segoe UI Symbol" w:cs="Segoe UI Symbol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  </w:t>
            </w:r>
          </w:p>
          <w:p w14:paraId="4060544A" w14:textId="6085C995" w:rsidR="00E13FA2" w:rsidRPr="00E85615" w:rsidRDefault="00E13FA2" w:rsidP="00E13FA2">
            <w:pPr>
              <w:spacing w:after="20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85615"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  <w:t xml:space="preserve">NE </w:t>
            </w:r>
            <w:sdt>
              <w:sdtPr>
                <w:rPr>
                  <w:rFonts w:asciiTheme="majorHAnsi" w:hAnsiTheme="majorHAnsi" w:cstheme="majorHAnsi"/>
                  <w:b/>
                  <w:color w:val="1F1F1F"/>
                  <w:sz w:val="16"/>
                  <w:lang w:val="sl-SI"/>
                </w:rPr>
                <w:id w:val="752471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ajorHAnsi" w:hint="eastAsia"/>
                    <w:b/>
                    <w:color w:val="1F1F1F"/>
                    <w:sz w:val="16"/>
                    <w:lang w:val="sl-SI"/>
                  </w:rPr>
                  <w:t>☐</w:t>
                </w:r>
              </w:sdtContent>
            </w:sdt>
          </w:p>
          <w:p w14:paraId="4A8E7A1E" w14:textId="77777777" w:rsidR="00E13FA2" w:rsidRPr="00E85615" w:rsidRDefault="00E13FA2" w:rsidP="00E13FA2">
            <w:pPr>
              <w:spacing w:after="20"/>
              <w:rPr>
                <w:rFonts w:asciiTheme="majorHAnsi" w:hAnsiTheme="majorHAnsi" w:cstheme="majorHAnsi"/>
                <w:color w:val="6A6A6A"/>
                <w:sz w:val="15"/>
                <w:lang w:val="sl-SI"/>
              </w:rPr>
            </w:pPr>
          </w:p>
          <w:p w14:paraId="08EBB58C" w14:textId="77777777" w:rsidR="00E13FA2" w:rsidRPr="00E85615" w:rsidRDefault="00E13FA2" w:rsidP="006F1424">
            <w:pPr>
              <w:spacing w:after="20"/>
              <w:jc w:val="center"/>
              <w:rPr>
                <w:rFonts w:asciiTheme="majorHAnsi" w:hAnsiTheme="majorHAnsi" w:cstheme="majorHAnsi"/>
                <w:b/>
                <w:color w:val="1F1F1F"/>
                <w:sz w:val="16"/>
                <w:lang w:val="sl-SI"/>
              </w:rPr>
            </w:pPr>
          </w:p>
        </w:tc>
        <w:tc>
          <w:tcPr>
            <w:tcW w:w="2557" w:type="dxa"/>
          </w:tcPr>
          <w:p w14:paraId="55A075EE" w14:textId="77777777" w:rsidR="00E13FA2" w:rsidRPr="00E85615" w:rsidRDefault="00E13FA2" w:rsidP="006F1424">
            <w:pPr>
              <w:spacing w:after="20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60DD8897" w14:textId="77777777" w:rsidR="00506EF1" w:rsidRPr="00E13FA2" w:rsidRDefault="00506EF1">
      <w:pPr>
        <w:rPr>
          <w:rFonts w:asciiTheme="majorHAnsi" w:hAnsiTheme="majorHAnsi" w:cstheme="majorHAnsi"/>
          <w:lang w:val="pl-PL"/>
        </w:rPr>
      </w:pPr>
    </w:p>
    <w:p w14:paraId="18790F15" w14:textId="77777777" w:rsidR="00AF6103" w:rsidRPr="00E85615" w:rsidRDefault="00AF6103">
      <w:pPr>
        <w:spacing w:after="80" w:line="240" w:lineRule="auto"/>
        <w:rPr>
          <w:rFonts w:asciiTheme="majorHAnsi" w:hAnsiTheme="majorHAnsi" w:cstheme="majorHAnsi"/>
          <w:b/>
          <w:color w:val="44546A"/>
          <w:sz w:val="20"/>
          <w:lang w:val="sl-SI"/>
        </w:rPr>
      </w:pPr>
    </w:p>
    <w:p w14:paraId="58F9C0B0" w14:textId="0061FD01" w:rsidR="00232BC9" w:rsidRPr="00E85615" w:rsidRDefault="00232BC9">
      <w:pPr>
        <w:rPr>
          <w:rFonts w:asciiTheme="majorHAnsi" w:hAnsiTheme="majorHAnsi" w:cstheme="majorHAnsi"/>
          <w:lang w:val="sl-SI"/>
        </w:rPr>
      </w:pPr>
    </w:p>
    <w:p w14:paraId="4A33B367" w14:textId="3C765E6C" w:rsidR="00232BC9" w:rsidRPr="00E85615" w:rsidRDefault="00232BC9">
      <w:pPr>
        <w:rPr>
          <w:rFonts w:asciiTheme="majorHAnsi" w:hAnsiTheme="majorHAnsi" w:cstheme="majorHAnsi"/>
          <w:lang w:val="sl-SI"/>
        </w:rPr>
      </w:pPr>
    </w:p>
    <w:p w14:paraId="1FEFB6A2" w14:textId="77777777" w:rsidR="00232BC9" w:rsidRPr="00E85615" w:rsidRDefault="00232BC9" w:rsidP="00232BC9">
      <w:pPr>
        <w:pStyle w:val="Glava"/>
        <w:rPr>
          <w:rFonts w:asciiTheme="majorHAnsi" w:hAnsiTheme="majorHAnsi" w:cstheme="majorHAnsi"/>
          <w:b/>
          <w:sz w:val="18"/>
          <w:szCs w:val="18"/>
          <w:u w:val="single"/>
          <w:lang w:val="sl-SI"/>
        </w:rPr>
      </w:pPr>
      <w:r w:rsidRPr="00E85615">
        <w:rPr>
          <w:rFonts w:asciiTheme="majorHAnsi" w:hAnsiTheme="majorHAnsi" w:cstheme="majorHAnsi"/>
          <w:b/>
          <w:sz w:val="18"/>
          <w:szCs w:val="18"/>
          <w:u w:val="single"/>
          <w:lang w:val="sl-SI"/>
        </w:rPr>
        <w:t>Navodilo:</w:t>
      </w:r>
    </w:p>
    <w:p w14:paraId="4A3E219E" w14:textId="77777777" w:rsidR="00232BC9" w:rsidRPr="00E85615" w:rsidRDefault="00232BC9">
      <w:pPr>
        <w:pStyle w:val="Glava"/>
        <w:numPr>
          <w:ilvl w:val="0"/>
          <w:numId w:val="8"/>
        </w:numPr>
        <w:tabs>
          <w:tab w:val="clear" w:pos="4680"/>
          <w:tab w:val="clear" w:pos="9360"/>
          <w:tab w:val="center" w:pos="4536"/>
          <w:tab w:val="right" w:pos="9072"/>
        </w:tabs>
        <w:jc w:val="both"/>
        <w:rPr>
          <w:rFonts w:asciiTheme="majorHAnsi" w:hAnsiTheme="majorHAnsi" w:cstheme="majorHAnsi"/>
          <w:b/>
          <w:sz w:val="18"/>
          <w:szCs w:val="18"/>
          <w:lang w:val="sl-SI"/>
        </w:rPr>
      </w:pPr>
      <w:r w:rsidRPr="00E85615">
        <w:rPr>
          <w:rFonts w:asciiTheme="majorHAnsi" w:hAnsiTheme="majorHAnsi" w:cstheme="majorHAnsi"/>
          <w:bCs/>
          <w:sz w:val="18"/>
          <w:szCs w:val="18"/>
          <w:lang w:val="sl-SI"/>
        </w:rPr>
        <w:lastRenderedPageBreak/>
        <w:t xml:space="preserve">Ta priloga št. 2 se izpolni in podpiše. </w:t>
      </w:r>
      <w:r w:rsidRPr="00E85615">
        <w:rPr>
          <w:rFonts w:asciiTheme="majorHAnsi" w:hAnsiTheme="majorHAnsi" w:cstheme="majorHAnsi"/>
          <w:b/>
          <w:sz w:val="18"/>
          <w:szCs w:val="18"/>
          <w:lang w:val="sl-SI"/>
        </w:rPr>
        <w:t xml:space="preserve">Ponudnik mora označiti ali ponujena oprema izpolnjuje zahtevane tehnične specifikacije ponujene opreme po vseh zahtevah naročnika. </w:t>
      </w:r>
      <w:r w:rsidRPr="00E85615">
        <w:rPr>
          <w:rFonts w:asciiTheme="majorHAnsi" w:hAnsiTheme="majorHAnsi" w:cstheme="majorHAnsi"/>
          <w:b/>
          <w:color w:val="00B050"/>
          <w:sz w:val="18"/>
          <w:szCs w:val="18"/>
          <w:lang w:val="sl-SI"/>
        </w:rPr>
        <w:t>Ponudnik mora v stolpcu »DOKAZILO« navesti ime priloženega dokazila. Ponudnik lahko navede tudi povezavo do spletne stani proizvajalca opreme, na kateri je navedba relevantne tehnične specifikacije.</w:t>
      </w:r>
    </w:p>
    <w:p w14:paraId="4C9C9027" w14:textId="77777777" w:rsidR="00232BC9" w:rsidRPr="00E85615" w:rsidRDefault="00232BC9">
      <w:pPr>
        <w:pStyle w:val="Glava"/>
        <w:numPr>
          <w:ilvl w:val="0"/>
          <w:numId w:val="8"/>
        </w:numPr>
        <w:tabs>
          <w:tab w:val="clear" w:pos="4680"/>
          <w:tab w:val="clear" w:pos="9360"/>
          <w:tab w:val="center" w:pos="4536"/>
          <w:tab w:val="right" w:pos="9072"/>
        </w:tabs>
        <w:jc w:val="both"/>
        <w:rPr>
          <w:rFonts w:asciiTheme="majorHAnsi" w:hAnsiTheme="majorHAnsi" w:cstheme="majorHAnsi"/>
          <w:bCs/>
          <w:sz w:val="18"/>
          <w:szCs w:val="18"/>
          <w:lang w:val="sl-SI"/>
        </w:rPr>
      </w:pPr>
      <w:r w:rsidRPr="00E85615">
        <w:rPr>
          <w:rFonts w:asciiTheme="majorHAnsi" w:hAnsiTheme="majorHAnsi" w:cstheme="majorHAnsi"/>
          <w:bCs/>
          <w:sz w:val="18"/>
          <w:szCs w:val="18"/>
          <w:lang w:val="sl-SI"/>
        </w:rPr>
        <w:t xml:space="preserve">Ponudnik </w:t>
      </w:r>
      <w:r w:rsidRPr="00E85615">
        <w:rPr>
          <w:rFonts w:asciiTheme="majorHAnsi" w:hAnsiTheme="majorHAnsi" w:cstheme="majorHAnsi"/>
          <w:bCs/>
          <w:sz w:val="18"/>
          <w:szCs w:val="18"/>
          <w:u w:val="single"/>
          <w:lang w:val="sl-SI"/>
        </w:rPr>
        <w:t>naloži to prilogo št. 2 v PDF obliki oz. tudi v Word obliki, v kolikor obrazec vsebuje aktivne spletne povezave do dokazil,</w:t>
      </w:r>
      <w:r w:rsidRPr="00E85615">
        <w:rPr>
          <w:rFonts w:asciiTheme="majorHAnsi" w:hAnsiTheme="majorHAnsi" w:cstheme="majorHAnsi"/>
          <w:b/>
          <w:bCs/>
          <w:sz w:val="18"/>
          <w:szCs w:val="18"/>
          <w:u w:val="single"/>
          <w:lang w:val="sl-SI"/>
        </w:rPr>
        <w:t xml:space="preserve"> </w:t>
      </w:r>
      <w:r w:rsidRPr="00E85615">
        <w:rPr>
          <w:rFonts w:asciiTheme="majorHAnsi" w:hAnsiTheme="majorHAnsi" w:cstheme="majorHAnsi"/>
          <w:b/>
          <w:bCs/>
          <w:sz w:val="18"/>
          <w:szCs w:val="18"/>
          <w:lang w:val="sl-SI"/>
        </w:rPr>
        <w:t>v informacijski sistem e-JN v razdelek</w:t>
      </w:r>
      <w:r w:rsidRPr="00E85615">
        <w:rPr>
          <w:rFonts w:asciiTheme="majorHAnsi" w:hAnsiTheme="majorHAnsi" w:cstheme="majorHAnsi"/>
          <w:sz w:val="18"/>
          <w:szCs w:val="18"/>
          <w:lang w:val="sl-SI"/>
        </w:rPr>
        <w:t xml:space="preserve"> »</w:t>
      </w:r>
      <w:r w:rsidRPr="00E85615">
        <w:rPr>
          <w:rFonts w:asciiTheme="majorHAnsi" w:hAnsiTheme="majorHAnsi" w:cstheme="majorHAnsi"/>
          <w:b/>
          <w:bCs/>
          <w:sz w:val="18"/>
          <w:szCs w:val="18"/>
          <w:lang w:val="sl-SI"/>
        </w:rPr>
        <w:t>Ostale priloge</w:t>
      </w:r>
      <w:r w:rsidRPr="00E85615">
        <w:rPr>
          <w:rFonts w:asciiTheme="majorHAnsi" w:hAnsiTheme="majorHAnsi" w:cstheme="majorHAnsi"/>
          <w:sz w:val="18"/>
          <w:szCs w:val="18"/>
          <w:lang w:val="sl-SI"/>
        </w:rPr>
        <w:t>«.</w:t>
      </w:r>
    </w:p>
    <w:p w14:paraId="24111B98" w14:textId="77777777" w:rsidR="00232BC9" w:rsidRPr="00E85615" w:rsidRDefault="00232BC9">
      <w:pPr>
        <w:rPr>
          <w:rFonts w:asciiTheme="majorHAnsi" w:hAnsiTheme="majorHAnsi" w:cstheme="majorHAnsi"/>
          <w:lang w:val="sl-SI"/>
        </w:rPr>
      </w:pPr>
    </w:p>
    <w:sectPr w:rsidR="00232BC9" w:rsidRPr="00E85615" w:rsidSect="00250FE8">
      <w:headerReference w:type="first" r:id="rId11"/>
      <w:pgSz w:w="15840" w:h="12240" w:orient="landscape"/>
      <w:pgMar w:top="680" w:right="680" w:bottom="680" w:left="6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0FB07" w14:textId="77777777" w:rsidR="00EF41DC" w:rsidRDefault="00EF41DC" w:rsidP="00EA200E">
      <w:pPr>
        <w:spacing w:after="0" w:line="240" w:lineRule="auto"/>
      </w:pPr>
      <w:r>
        <w:separator/>
      </w:r>
    </w:p>
  </w:endnote>
  <w:endnote w:type="continuationSeparator" w:id="0">
    <w:p w14:paraId="07803D3C" w14:textId="77777777" w:rsidR="00EF41DC" w:rsidRDefault="00EF41DC" w:rsidP="00EA2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10399" w14:textId="77777777" w:rsidR="00EF41DC" w:rsidRDefault="00EF41DC" w:rsidP="00EA200E">
      <w:pPr>
        <w:spacing w:after="0" w:line="240" w:lineRule="auto"/>
      </w:pPr>
      <w:r>
        <w:separator/>
      </w:r>
    </w:p>
  </w:footnote>
  <w:footnote w:type="continuationSeparator" w:id="0">
    <w:p w14:paraId="3AA33809" w14:textId="77777777" w:rsidR="00EF41DC" w:rsidRDefault="00EF41DC" w:rsidP="00EA200E">
      <w:pPr>
        <w:spacing w:after="0" w:line="240" w:lineRule="auto"/>
      </w:pPr>
      <w:r>
        <w:continuationSeparator/>
      </w:r>
    </w:p>
  </w:footnote>
  <w:footnote w:id="1">
    <w:p w14:paraId="1297E0F2" w14:textId="77777777" w:rsidR="00CD37E2" w:rsidRPr="00E13FA2" w:rsidRDefault="00CD37E2" w:rsidP="00CD37E2">
      <w:pPr>
        <w:pStyle w:val="Sprotnaopomba-besedilo"/>
        <w:rPr>
          <w:rFonts w:ascii="Calibri" w:hAnsi="Calibri" w:cs="Calibri"/>
          <w:sz w:val="16"/>
          <w:szCs w:val="16"/>
          <w:lang w:val="pl-PL"/>
        </w:rPr>
      </w:pPr>
      <w:r w:rsidRPr="00CD37E2">
        <w:rPr>
          <w:rStyle w:val="Sprotnaopomba-sklic"/>
          <w:rFonts w:ascii="Calibri" w:hAnsi="Calibri" w:cs="Calibri"/>
        </w:rPr>
        <w:footnoteRef/>
      </w:r>
      <w:r w:rsidRPr="00E13FA2">
        <w:rPr>
          <w:rFonts w:ascii="Calibri" w:hAnsi="Calibri" w:cs="Calibri"/>
          <w:lang w:val="pl-PL"/>
        </w:rPr>
        <w:t xml:space="preserve"> </w:t>
      </w:r>
      <w:r w:rsidRPr="00E13FA2">
        <w:rPr>
          <w:rFonts w:ascii="Calibri" w:hAnsi="Calibri" w:cs="Calibri"/>
          <w:iCs/>
          <w:sz w:val="16"/>
          <w:szCs w:val="16"/>
          <w:lang w:val="pl-PL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E13FA2">
        <w:rPr>
          <w:rFonts w:ascii="Calibri" w:hAnsi="Calibri" w:cs="Calibri"/>
          <w:sz w:val="16"/>
          <w:szCs w:val="16"/>
          <w:lang w:val="pl-PL"/>
        </w:rPr>
        <w:tab/>
      </w:r>
      <w:r w:rsidRPr="00E13FA2">
        <w:rPr>
          <w:rFonts w:ascii="Calibri" w:hAnsi="Calibri" w:cs="Calibri"/>
          <w:sz w:val="16"/>
          <w:szCs w:val="16"/>
          <w:lang w:val="pl-PL"/>
        </w:rPr>
        <w:tab/>
      </w:r>
      <w:r w:rsidRPr="00E13FA2">
        <w:rPr>
          <w:rFonts w:ascii="Calibri" w:hAnsi="Calibri" w:cs="Calibri"/>
          <w:sz w:val="16"/>
          <w:szCs w:val="16"/>
          <w:lang w:val="pl-PL"/>
        </w:rPr>
        <w:tab/>
      </w:r>
      <w:r w:rsidRPr="00E13FA2">
        <w:rPr>
          <w:rFonts w:ascii="Calibri" w:hAnsi="Calibri" w:cs="Calibri"/>
          <w:sz w:val="16"/>
          <w:szCs w:val="16"/>
          <w:lang w:val="pl-PL"/>
        </w:rPr>
        <w:tab/>
      </w:r>
      <w:r w:rsidRPr="00E13FA2">
        <w:rPr>
          <w:rFonts w:ascii="Calibri" w:hAnsi="Calibri" w:cs="Calibri"/>
          <w:sz w:val="16"/>
          <w:szCs w:val="16"/>
          <w:lang w:val="pl-PL"/>
        </w:rPr>
        <w:tab/>
      </w:r>
      <w:r w:rsidRPr="00E13FA2">
        <w:rPr>
          <w:rFonts w:ascii="Calibri" w:hAnsi="Calibri" w:cs="Calibri"/>
          <w:sz w:val="16"/>
          <w:szCs w:val="16"/>
          <w:lang w:val="pl-PL"/>
        </w:rPr>
        <w:tab/>
      </w:r>
      <w:r w:rsidRPr="00E13FA2">
        <w:rPr>
          <w:rFonts w:ascii="Calibri" w:hAnsi="Calibri" w:cs="Calibri"/>
          <w:sz w:val="16"/>
          <w:szCs w:val="16"/>
          <w:lang w:val="pl-PL"/>
        </w:rPr>
        <w:tab/>
      </w:r>
      <w:r w:rsidRPr="00E13FA2">
        <w:rPr>
          <w:rFonts w:ascii="Calibri" w:hAnsi="Calibri" w:cs="Calibri"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45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92"/>
    </w:tblGrid>
    <w:tr w:rsidR="00250FE8" w14:paraId="6DE03125" w14:textId="77777777" w:rsidTr="00250FE8">
      <w:trPr>
        <w:trHeight w:val="1418"/>
        <w:jc w:val="center"/>
      </w:trPr>
      <w:tc>
        <w:tcPr>
          <w:tcW w:w="9452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tbl>
          <w:tblPr>
            <w:tblStyle w:val="Tabelamrea"/>
            <w:tblW w:w="9236" w:type="dxa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276"/>
          </w:tblGrid>
          <w:tr w:rsidR="00250FE8" w14:paraId="0729B428" w14:textId="77777777" w:rsidTr="00AE28A1">
            <w:trPr>
              <w:trHeight w:val="944"/>
              <w:jc w:val="center"/>
            </w:trPr>
            <w:tc>
              <w:tcPr>
                <w:tcW w:w="9236" w:type="dxa"/>
                <w:tcMar>
                  <w:top w:w="0" w:type="dxa"/>
                  <w:left w:w="108" w:type="dxa"/>
                  <w:bottom w:w="227" w:type="dxa"/>
                  <w:right w:w="108" w:type="dxa"/>
                </w:tcMar>
                <w:vAlign w:val="center"/>
              </w:tcPr>
              <w:p w14:paraId="1C807588" w14:textId="29139F99" w:rsidR="00250FE8" w:rsidRDefault="00CD37E2" w:rsidP="00250FE8">
                <w:pPr>
                  <w:pStyle w:val="Glava"/>
                  <w:jc w:val="center"/>
                </w:pPr>
                <w:bookmarkStart w:id="0" w:name="_Hlk33688226"/>
                <w:r>
                  <w:rPr>
                    <w:noProof/>
                  </w:rPr>
                  <w:drawing>
                    <wp:inline distT="0" distB="0" distL="0" distR="0" wp14:anchorId="70DE73B7" wp14:editId="210A2A18">
                      <wp:extent cx="5753100" cy="514350"/>
                      <wp:effectExtent l="0" t="0" r="0" b="0"/>
                      <wp:docPr id="326391054" name="Slika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391054" name="Slika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531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5F11C86" w14:textId="77777777" w:rsidR="00250FE8" w:rsidRDefault="00250FE8" w:rsidP="00250FE8">
          <w:pPr>
            <w:pStyle w:val="Glava"/>
            <w:jc w:val="center"/>
          </w:pPr>
        </w:p>
      </w:tc>
    </w:tr>
  </w:tbl>
  <w:bookmarkEnd w:id="0"/>
  <w:p w14:paraId="70AA9F26" w14:textId="6DBBA60E" w:rsidR="00250FE8" w:rsidRPr="002579D6" w:rsidRDefault="002579D6" w:rsidP="00250FE8">
    <w:pPr>
      <w:pStyle w:val="Glava"/>
      <w:rPr>
        <w:rFonts w:asciiTheme="majorHAnsi" w:hAnsiTheme="majorHAnsi" w:cstheme="majorHAnsi"/>
        <w:sz w:val="20"/>
        <w:szCs w:val="20"/>
      </w:rPr>
    </w:pPr>
    <w:r w:rsidRPr="009437A3">
      <w:rPr>
        <w:rFonts w:asciiTheme="majorHAnsi" w:hAnsiTheme="majorHAnsi" w:cstheme="majorHAnsi"/>
        <w:sz w:val="20"/>
        <w:szCs w:val="20"/>
      </w:rPr>
      <w:t xml:space="preserve">Obrazec  št. 14_B “Priloga 2: Izjava o izpolnjevanju minimalnih tehničnih zahtev naročnika in specifikacije ponujene opreme”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A03186"/>
    <w:multiLevelType w:val="hybridMultilevel"/>
    <w:tmpl w:val="8E12D04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747E9"/>
    <w:multiLevelType w:val="hybridMultilevel"/>
    <w:tmpl w:val="A224BBD4"/>
    <w:lvl w:ilvl="0" w:tplc="332EDEB0">
      <w:start w:val="1"/>
      <w:numFmt w:val="lowerLetter"/>
      <w:pStyle w:val="Specification"/>
      <w:lvlText w:val="%1."/>
      <w:lvlJc w:val="left"/>
      <w:pPr>
        <w:ind w:left="1637" w:hanging="360"/>
      </w:pPr>
      <w:rPr>
        <w:rFonts w:asciiTheme="minorHAnsi" w:eastAsia="Calibri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2AD3"/>
    <w:multiLevelType w:val="hybridMultilevel"/>
    <w:tmpl w:val="A3D6E1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85300997">
    <w:abstractNumId w:val="5"/>
  </w:num>
  <w:num w:numId="2" w16cid:durableId="687757391">
    <w:abstractNumId w:val="3"/>
  </w:num>
  <w:num w:numId="3" w16cid:durableId="154805912">
    <w:abstractNumId w:val="2"/>
  </w:num>
  <w:num w:numId="4" w16cid:durableId="716005817">
    <w:abstractNumId w:val="4"/>
  </w:num>
  <w:num w:numId="5" w16cid:durableId="63918960">
    <w:abstractNumId w:val="1"/>
  </w:num>
  <w:num w:numId="6" w16cid:durableId="833958236">
    <w:abstractNumId w:val="0"/>
  </w:num>
  <w:num w:numId="7" w16cid:durableId="2146465718">
    <w:abstractNumId w:val="7"/>
  </w:num>
  <w:num w:numId="8" w16cid:durableId="1819490491">
    <w:abstractNumId w:val="8"/>
  </w:num>
  <w:num w:numId="9" w16cid:durableId="5906113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355"/>
    <w:rsid w:val="00034616"/>
    <w:rsid w:val="00043668"/>
    <w:rsid w:val="00052F81"/>
    <w:rsid w:val="0005628E"/>
    <w:rsid w:val="0006063C"/>
    <w:rsid w:val="000B0CE5"/>
    <w:rsid w:val="000C0289"/>
    <w:rsid w:val="000C50ED"/>
    <w:rsid w:val="001207A5"/>
    <w:rsid w:val="00123410"/>
    <w:rsid w:val="0015074B"/>
    <w:rsid w:val="00164665"/>
    <w:rsid w:val="00174274"/>
    <w:rsid w:val="001825FC"/>
    <w:rsid w:val="001870F9"/>
    <w:rsid w:val="001B3350"/>
    <w:rsid w:val="001F1564"/>
    <w:rsid w:val="0021622F"/>
    <w:rsid w:val="002234DE"/>
    <w:rsid w:val="00227F90"/>
    <w:rsid w:val="00232BC9"/>
    <w:rsid w:val="00250FE8"/>
    <w:rsid w:val="002579D6"/>
    <w:rsid w:val="0028047A"/>
    <w:rsid w:val="00292BA9"/>
    <w:rsid w:val="0029639D"/>
    <w:rsid w:val="002A6B82"/>
    <w:rsid w:val="002C3ED6"/>
    <w:rsid w:val="002E1715"/>
    <w:rsid w:val="002E3E0E"/>
    <w:rsid w:val="002F696C"/>
    <w:rsid w:val="002F6A69"/>
    <w:rsid w:val="003004F1"/>
    <w:rsid w:val="00326F90"/>
    <w:rsid w:val="00337EFD"/>
    <w:rsid w:val="00384241"/>
    <w:rsid w:val="003901BF"/>
    <w:rsid w:val="003C3E53"/>
    <w:rsid w:val="003C734F"/>
    <w:rsid w:val="003F46E8"/>
    <w:rsid w:val="0040102D"/>
    <w:rsid w:val="00403480"/>
    <w:rsid w:val="00412EA5"/>
    <w:rsid w:val="00426032"/>
    <w:rsid w:val="00494138"/>
    <w:rsid w:val="004973CC"/>
    <w:rsid w:val="004C1AE7"/>
    <w:rsid w:val="004C1B80"/>
    <w:rsid w:val="004D1A04"/>
    <w:rsid w:val="004E3D72"/>
    <w:rsid w:val="004E439B"/>
    <w:rsid w:val="004F3A11"/>
    <w:rsid w:val="00506EF1"/>
    <w:rsid w:val="00511112"/>
    <w:rsid w:val="00516808"/>
    <w:rsid w:val="00530653"/>
    <w:rsid w:val="00551211"/>
    <w:rsid w:val="00557032"/>
    <w:rsid w:val="0058048F"/>
    <w:rsid w:val="00596D11"/>
    <w:rsid w:val="005A7C11"/>
    <w:rsid w:val="005B409D"/>
    <w:rsid w:val="00621D2A"/>
    <w:rsid w:val="006268C2"/>
    <w:rsid w:val="0069370A"/>
    <w:rsid w:val="006960C5"/>
    <w:rsid w:val="006A78E0"/>
    <w:rsid w:val="006C27BD"/>
    <w:rsid w:val="006D5F46"/>
    <w:rsid w:val="006E0FB6"/>
    <w:rsid w:val="006F6B67"/>
    <w:rsid w:val="00713587"/>
    <w:rsid w:val="00714001"/>
    <w:rsid w:val="00744323"/>
    <w:rsid w:val="00744F12"/>
    <w:rsid w:val="00785C71"/>
    <w:rsid w:val="007B6F51"/>
    <w:rsid w:val="007D738E"/>
    <w:rsid w:val="007D7F11"/>
    <w:rsid w:val="008039C2"/>
    <w:rsid w:val="0081449B"/>
    <w:rsid w:val="008146E6"/>
    <w:rsid w:val="00861C21"/>
    <w:rsid w:val="008A1258"/>
    <w:rsid w:val="008C0230"/>
    <w:rsid w:val="008C542C"/>
    <w:rsid w:val="008C5D17"/>
    <w:rsid w:val="008C68FC"/>
    <w:rsid w:val="00925622"/>
    <w:rsid w:val="009422D4"/>
    <w:rsid w:val="009437A3"/>
    <w:rsid w:val="00945A38"/>
    <w:rsid w:val="00945EDD"/>
    <w:rsid w:val="009519B8"/>
    <w:rsid w:val="00973EFA"/>
    <w:rsid w:val="0099439E"/>
    <w:rsid w:val="009B2296"/>
    <w:rsid w:val="009F51F9"/>
    <w:rsid w:val="00A11063"/>
    <w:rsid w:val="00A21ACB"/>
    <w:rsid w:val="00A31025"/>
    <w:rsid w:val="00A413C0"/>
    <w:rsid w:val="00A56950"/>
    <w:rsid w:val="00A662BD"/>
    <w:rsid w:val="00AA1001"/>
    <w:rsid w:val="00AA1D8D"/>
    <w:rsid w:val="00AA5DC3"/>
    <w:rsid w:val="00AC04D6"/>
    <w:rsid w:val="00AD4EC5"/>
    <w:rsid w:val="00AD7673"/>
    <w:rsid w:val="00AF6103"/>
    <w:rsid w:val="00B26862"/>
    <w:rsid w:val="00B47730"/>
    <w:rsid w:val="00B5473C"/>
    <w:rsid w:val="00B749A5"/>
    <w:rsid w:val="00B80A41"/>
    <w:rsid w:val="00B96407"/>
    <w:rsid w:val="00BA2222"/>
    <w:rsid w:val="00BC2234"/>
    <w:rsid w:val="00BE1B2A"/>
    <w:rsid w:val="00C07142"/>
    <w:rsid w:val="00C162B3"/>
    <w:rsid w:val="00C41CAB"/>
    <w:rsid w:val="00C43472"/>
    <w:rsid w:val="00C53E13"/>
    <w:rsid w:val="00C67356"/>
    <w:rsid w:val="00C7386B"/>
    <w:rsid w:val="00C771CB"/>
    <w:rsid w:val="00C80A2C"/>
    <w:rsid w:val="00CB0664"/>
    <w:rsid w:val="00CD37E2"/>
    <w:rsid w:val="00CE0EE8"/>
    <w:rsid w:val="00CF1688"/>
    <w:rsid w:val="00CF610E"/>
    <w:rsid w:val="00D01522"/>
    <w:rsid w:val="00D91AEF"/>
    <w:rsid w:val="00DB2E9C"/>
    <w:rsid w:val="00DD12C8"/>
    <w:rsid w:val="00DE65F0"/>
    <w:rsid w:val="00DF55E2"/>
    <w:rsid w:val="00DF75CE"/>
    <w:rsid w:val="00E13FA2"/>
    <w:rsid w:val="00E22B0F"/>
    <w:rsid w:val="00E307D0"/>
    <w:rsid w:val="00E709EF"/>
    <w:rsid w:val="00E85615"/>
    <w:rsid w:val="00E94376"/>
    <w:rsid w:val="00EA200E"/>
    <w:rsid w:val="00EC33DF"/>
    <w:rsid w:val="00EF3367"/>
    <w:rsid w:val="00EF41DC"/>
    <w:rsid w:val="00EF4E31"/>
    <w:rsid w:val="00F17BDF"/>
    <w:rsid w:val="00F24A5F"/>
    <w:rsid w:val="00F64292"/>
    <w:rsid w:val="00F7589C"/>
    <w:rsid w:val="00F917DD"/>
    <w:rsid w:val="00F97436"/>
    <w:rsid w:val="00FB07FC"/>
    <w:rsid w:val="00FC48AF"/>
    <w:rsid w:val="00FC693F"/>
    <w:rsid w:val="00FF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E994C"/>
  <w14:defaultImageDpi w14:val="300"/>
  <w15:docId w15:val="{64F60A68-E47F-4552-86CA-34B80CF0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Arial" w:hAnsi="Arial"/>
      <w:sz w:val="19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4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5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1207A5"/>
    <w:rPr>
      <w:rFonts w:ascii="Arial" w:hAnsi="Arial"/>
      <w:sz w:val="19"/>
    </w:rPr>
  </w:style>
  <w:style w:type="paragraph" w:customStyle="1" w:styleId="Specification">
    <w:name w:val="Specification"/>
    <w:basedOn w:val="Navaden"/>
    <w:qFormat/>
    <w:rsid w:val="001207A5"/>
    <w:pPr>
      <w:numPr>
        <w:numId w:val="7"/>
      </w:numPr>
      <w:spacing w:after="120" w:line="312" w:lineRule="auto"/>
      <w:jc w:val="both"/>
    </w:pPr>
    <w:rPr>
      <w:rFonts w:asciiTheme="minorHAnsi" w:eastAsia="Times New Roman" w:hAnsiTheme="minorHAnsi" w:cs="Times New Roman"/>
      <w:sz w:val="22"/>
      <w:szCs w:val="24"/>
      <w:lang w:eastAsia="de-DE"/>
    </w:rPr>
  </w:style>
  <w:style w:type="character" w:styleId="Pripombasklic">
    <w:name w:val="annotation reference"/>
    <w:basedOn w:val="Privzetapisavaodstavka"/>
    <w:uiPriority w:val="99"/>
    <w:semiHidden/>
    <w:unhideWhenUsed/>
    <w:rsid w:val="001207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207A5"/>
    <w:pPr>
      <w:spacing w:after="160" w:line="240" w:lineRule="auto"/>
      <w:jc w:val="both"/>
    </w:pPr>
    <w:rPr>
      <w:rFonts w:asciiTheme="minorHAnsi" w:eastAsiaTheme="minorHAnsi" w:hAnsiTheme="minorHAnsi"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207A5"/>
    <w:rPr>
      <w:rFonts w:eastAsiaTheme="minorHAnsi"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1001"/>
    <w:pPr>
      <w:spacing w:after="200"/>
      <w:jc w:val="left"/>
    </w:pPr>
    <w:rPr>
      <w:rFonts w:ascii="Arial" w:eastAsiaTheme="minorEastAsia" w:hAnsi="Arial"/>
      <w:b/>
      <w:bCs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1001"/>
    <w:rPr>
      <w:rFonts w:ascii="Arial" w:eastAsiaTheme="minorHAnsi" w:hAnsi="Arial"/>
      <w:b/>
      <w:bCs/>
      <w:sz w:val="20"/>
      <w:szCs w:val="20"/>
      <w:lang w:val="sl-SI" w:eastAsia="sl-SI"/>
    </w:rPr>
  </w:style>
  <w:style w:type="paragraph" w:styleId="Revizija">
    <w:name w:val="Revision"/>
    <w:hidden/>
    <w:uiPriority w:val="99"/>
    <w:semiHidden/>
    <w:rsid w:val="00B26862"/>
    <w:pPr>
      <w:spacing w:after="0" w:line="240" w:lineRule="auto"/>
    </w:pPr>
    <w:rPr>
      <w:rFonts w:ascii="Arial" w:hAnsi="Arial"/>
      <w:sz w:val="19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9437A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9437A3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9437A3"/>
    <w:rPr>
      <w:rFonts w:ascii="Arial" w:hAnsi="Arial"/>
      <w:i/>
      <w:sz w:val="18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E13FA2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E13FA2"/>
    <w:pPr>
      <w:spacing w:after="0" w:line="240" w:lineRule="auto"/>
    </w:pPr>
    <w:rPr>
      <w:rFonts w:eastAsiaTheme="minorHAnsi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9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Props1.xml><?xml version="1.0" encoding="utf-8"?>
<ds:datastoreItem xmlns:ds="http://schemas.openxmlformats.org/officeDocument/2006/customXml" ds:itemID="{99CA501D-CAFF-400F-B32C-292C15F86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F0126-5EFD-494D-9CF1-3ABC72ECD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E8D833-21DE-4C0C-A18E-82C4EF130256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Gregor Hohler</cp:lastModifiedBy>
  <cp:revision>6</cp:revision>
  <cp:lastPrinted>2026-05-04T10:41:00Z</cp:lastPrinted>
  <dcterms:created xsi:type="dcterms:W3CDTF">2026-05-04T09:31:00Z</dcterms:created>
  <dcterms:modified xsi:type="dcterms:W3CDTF">2026-08-20T03:13:00Z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dc9e588c-c157-494b-9835-86521c400afe</vt:lpwstr>
  </property>
  <property fmtid="{D5CDD505-2E9C-101B-9397-08002B2CF9AE}" pid="3" name="ContentTypeId">
    <vt:lpwstr>0x010100B6572C22E7D583498FAC8FD0D2BF40C8</vt:lpwstr>
  </property>
</Properties>
</file>